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C35A" w14:textId="650A8AF4" w:rsidR="00C758A0" w:rsidRPr="003A071C" w:rsidRDefault="00C758A0" w:rsidP="00C758A0">
      <w:pPr>
        <w:pStyle w:val="Kop1"/>
        <w:numPr>
          <w:ilvl w:val="0"/>
          <w:numId w:val="0"/>
        </w:numPr>
        <w:spacing w:line="240" w:lineRule="auto"/>
        <w:ind w:left="360"/>
        <w:rPr>
          <w:rFonts w:cs="Calibri Light"/>
          <w:sz w:val="22"/>
          <w:szCs w:val="22"/>
        </w:rPr>
      </w:pPr>
      <w:r w:rsidRPr="003A071C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992642A" wp14:editId="3D3DDFAD">
                <wp:simplePos x="0" y="0"/>
                <wp:positionH relativeFrom="page">
                  <wp:posOffset>743585</wp:posOffset>
                </wp:positionH>
                <wp:positionV relativeFrom="page">
                  <wp:posOffset>-16510</wp:posOffset>
                </wp:positionV>
                <wp:extent cx="6841490" cy="1152525"/>
                <wp:effectExtent l="0" t="0" r="0" b="9525"/>
                <wp:wrapNone/>
                <wp:docPr id="815116572" name="Groep 815116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1490" cy="1152525"/>
                          <a:chOff x="719455" y="0"/>
                          <a:chExt cx="6841490" cy="1152525"/>
                        </a:xfrm>
                      </wpg:grpSpPr>
                      <wps:wsp>
                        <wps:cNvPr id="1116661731" name="Freeform 11"/>
                        <wps:cNvSpPr>
                          <a:spLocks noEditPoints="1"/>
                        </wps:cNvSpPr>
                        <wps:spPr bwMode="auto">
                          <a:xfrm>
                            <a:off x="719455" y="1055370"/>
                            <a:ext cx="1906270" cy="97155"/>
                          </a:xfrm>
                          <a:custGeom>
                            <a:avLst/>
                            <a:gdLst>
                              <a:gd name="T0" fmla="*/ 111 w 6004"/>
                              <a:gd name="T1" fmla="*/ 171 h 307"/>
                              <a:gd name="T2" fmla="*/ 0 w 6004"/>
                              <a:gd name="T3" fmla="*/ 8 h 307"/>
                              <a:gd name="T4" fmla="*/ 245 w 6004"/>
                              <a:gd name="T5" fmla="*/ 8 h 307"/>
                              <a:gd name="T6" fmla="*/ 281 w 6004"/>
                              <a:gd name="T7" fmla="*/ 154 h 307"/>
                              <a:gd name="T8" fmla="*/ 412 w 6004"/>
                              <a:gd name="T9" fmla="*/ 50 h 307"/>
                              <a:gd name="T10" fmla="*/ 818 w 6004"/>
                              <a:gd name="T11" fmla="*/ 231 h 307"/>
                              <a:gd name="T12" fmla="*/ 671 w 6004"/>
                              <a:gd name="T13" fmla="*/ 299 h 307"/>
                              <a:gd name="T14" fmla="*/ 868 w 6004"/>
                              <a:gd name="T15" fmla="*/ 8 h 307"/>
                              <a:gd name="T16" fmla="*/ 1013 w 6004"/>
                              <a:gd name="T17" fmla="*/ 299 h 307"/>
                              <a:gd name="T18" fmla="*/ 1301 w 6004"/>
                              <a:gd name="T19" fmla="*/ 231 h 307"/>
                              <a:gd name="T20" fmla="*/ 1155 w 6004"/>
                              <a:gd name="T21" fmla="*/ 299 h 307"/>
                              <a:gd name="T22" fmla="*/ 1351 w 6004"/>
                              <a:gd name="T23" fmla="*/ 8 h 307"/>
                              <a:gd name="T24" fmla="*/ 1620 w 6004"/>
                              <a:gd name="T25" fmla="*/ 8 h 307"/>
                              <a:gd name="T26" fmla="*/ 1440 w 6004"/>
                              <a:gd name="T27" fmla="*/ 299 h 307"/>
                              <a:gd name="T28" fmla="*/ 1625 w 6004"/>
                              <a:gd name="T29" fmla="*/ 299 h 307"/>
                              <a:gd name="T30" fmla="*/ 1805 w 6004"/>
                              <a:gd name="T31" fmla="*/ 8 h 307"/>
                              <a:gd name="T32" fmla="*/ 1930 w 6004"/>
                              <a:gd name="T33" fmla="*/ 248 h 307"/>
                              <a:gd name="T34" fmla="*/ 1993 w 6004"/>
                              <a:gd name="T35" fmla="*/ 299 h 307"/>
                              <a:gd name="T36" fmla="*/ 1993 w 6004"/>
                              <a:gd name="T37" fmla="*/ 8 h 307"/>
                              <a:gd name="T38" fmla="*/ 2110 w 6004"/>
                              <a:gd name="T39" fmla="*/ 248 h 307"/>
                              <a:gd name="T40" fmla="*/ 2250 w 6004"/>
                              <a:gd name="T41" fmla="*/ 8 h 307"/>
                              <a:gd name="T42" fmla="*/ 2514 w 6004"/>
                              <a:gd name="T43" fmla="*/ 8 h 307"/>
                              <a:gd name="T44" fmla="*/ 2334 w 6004"/>
                              <a:gd name="T45" fmla="*/ 299 h 307"/>
                              <a:gd name="T46" fmla="*/ 2519 w 6004"/>
                              <a:gd name="T47" fmla="*/ 299 h 307"/>
                              <a:gd name="T48" fmla="*/ 2699 w 6004"/>
                              <a:gd name="T49" fmla="*/ 172 h 307"/>
                              <a:gd name="T50" fmla="*/ 2699 w 6004"/>
                              <a:gd name="T51" fmla="*/ 56 h 307"/>
                              <a:gd name="T52" fmla="*/ 2642 w 6004"/>
                              <a:gd name="T53" fmla="*/ 299 h 307"/>
                              <a:gd name="T54" fmla="*/ 2699 w 6004"/>
                              <a:gd name="T55" fmla="*/ 172 h 307"/>
                              <a:gd name="T56" fmla="*/ 3213 w 6004"/>
                              <a:gd name="T57" fmla="*/ 242 h 307"/>
                              <a:gd name="T58" fmla="*/ 3119 w 6004"/>
                              <a:gd name="T59" fmla="*/ 8 h 307"/>
                              <a:gd name="T60" fmla="*/ 3105 w 6004"/>
                              <a:gd name="T61" fmla="*/ 196 h 307"/>
                              <a:gd name="T62" fmla="*/ 3391 w 6004"/>
                              <a:gd name="T63" fmla="*/ 152 h 307"/>
                              <a:gd name="T64" fmla="*/ 3453 w 6004"/>
                              <a:gd name="T65" fmla="*/ 307 h 307"/>
                              <a:gd name="T66" fmla="*/ 3515 w 6004"/>
                              <a:gd name="T67" fmla="*/ 152 h 307"/>
                              <a:gd name="T68" fmla="*/ 3791 w 6004"/>
                              <a:gd name="T69" fmla="*/ 201 h 307"/>
                              <a:gd name="T70" fmla="*/ 3656 w 6004"/>
                              <a:gd name="T71" fmla="*/ 299 h 307"/>
                              <a:gd name="T72" fmla="*/ 3844 w 6004"/>
                              <a:gd name="T73" fmla="*/ 194 h 307"/>
                              <a:gd name="T74" fmla="*/ 3713 w 6004"/>
                              <a:gd name="T75" fmla="*/ 154 h 307"/>
                              <a:gd name="T76" fmla="*/ 3973 w 6004"/>
                              <a:gd name="T77" fmla="*/ 299 h 307"/>
                              <a:gd name="T78" fmla="*/ 3973 w 6004"/>
                              <a:gd name="T79" fmla="*/ 8 h 307"/>
                              <a:gd name="T80" fmla="*/ 4285 w 6004"/>
                              <a:gd name="T81" fmla="*/ 91 h 307"/>
                              <a:gd name="T82" fmla="*/ 4288 w 6004"/>
                              <a:gd name="T83" fmla="*/ 221 h 307"/>
                              <a:gd name="T84" fmla="*/ 4225 w 6004"/>
                              <a:gd name="T85" fmla="*/ 307 h 307"/>
                              <a:gd name="T86" fmla="*/ 4721 w 6004"/>
                              <a:gd name="T87" fmla="*/ 103 h 307"/>
                              <a:gd name="T88" fmla="*/ 4656 w 6004"/>
                              <a:gd name="T89" fmla="*/ 307 h 307"/>
                              <a:gd name="T90" fmla="*/ 4667 w 6004"/>
                              <a:gd name="T91" fmla="*/ 191 h 307"/>
                              <a:gd name="T92" fmla="*/ 4586 w 6004"/>
                              <a:gd name="T93" fmla="*/ 154 h 307"/>
                              <a:gd name="T94" fmla="*/ 5035 w 6004"/>
                              <a:gd name="T95" fmla="*/ 299 h 307"/>
                              <a:gd name="T96" fmla="*/ 4910 w 6004"/>
                              <a:gd name="T97" fmla="*/ 299 h 307"/>
                              <a:gd name="T98" fmla="*/ 5094 w 6004"/>
                              <a:gd name="T99" fmla="*/ 105 h 307"/>
                              <a:gd name="T100" fmla="*/ 4910 w 6004"/>
                              <a:gd name="T101" fmla="*/ 55 h 307"/>
                              <a:gd name="T102" fmla="*/ 5415 w 6004"/>
                              <a:gd name="T103" fmla="*/ 154 h 307"/>
                              <a:gd name="T104" fmla="*/ 5415 w 6004"/>
                              <a:gd name="T105" fmla="*/ 154 h 307"/>
                              <a:gd name="T106" fmla="*/ 5285 w 6004"/>
                              <a:gd name="T107" fmla="*/ 257 h 307"/>
                              <a:gd name="T108" fmla="*/ 5672 w 6004"/>
                              <a:gd name="T109" fmla="*/ 128 h 307"/>
                              <a:gd name="T110" fmla="*/ 5693 w 6004"/>
                              <a:gd name="T111" fmla="*/ 8 h 307"/>
                              <a:gd name="T112" fmla="*/ 5696 w 6004"/>
                              <a:gd name="T113" fmla="*/ 251 h 307"/>
                              <a:gd name="T114" fmla="*/ 5864 w 6004"/>
                              <a:gd name="T115" fmla="*/ 209 h 307"/>
                              <a:gd name="T116" fmla="*/ 5765 w 6004"/>
                              <a:gd name="T117" fmla="*/ 8 h 307"/>
                              <a:gd name="T118" fmla="*/ 5872 w 6004"/>
                              <a:gd name="T119" fmla="*/ 54 h 307"/>
                              <a:gd name="T120" fmla="*/ 5945 w 6004"/>
                              <a:gd name="T121" fmla="*/ 108 h 3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6004" h="307">
                                <a:moveTo>
                                  <a:pt x="147" y="128"/>
                                </a:moveTo>
                                <a:cubicBezTo>
                                  <a:pt x="247" y="299"/>
                                  <a:pt x="247" y="299"/>
                                  <a:pt x="247" y="299"/>
                                </a:cubicBezTo>
                                <a:cubicBezTo>
                                  <a:pt x="185" y="299"/>
                                  <a:pt x="185" y="299"/>
                                  <a:pt x="185" y="299"/>
                                </a:cubicBezTo>
                                <a:cubicBezTo>
                                  <a:pt x="111" y="171"/>
                                  <a:pt x="111" y="171"/>
                                  <a:pt x="111" y="171"/>
                                </a:cubicBezTo>
                                <a:cubicBezTo>
                                  <a:pt x="56" y="239"/>
                                  <a:pt x="56" y="239"/>
                                  <a:pt x="56" y="239"/>
                                </a:cubicBezTo>
                                <a:cubicBezTo>
                                  <a:pt x="56" y="299"/>
                                  <a:pt x="56" y="299"/>
                                  <a:pt x="56" y="299"/>
                                </a:cubicBezTo>
                                <a:cubicBezTo>
                                  <a:pt x="0" y="299"/>
                                  <a:pt x="0" y="299"/>
                                  <a:pt x="0" y="299"/>
                                </a:cubicBezTo>
                                <a:cubicBezTo>
                                  <a:pt x="0" y="8"/>
                                  <a:pt x="0" y="8"/>
                                  <a:pt x="0" y="8"/>
                                </a:cubicBezTo>
                                <a:cubicBezTo>
                                  <a:pt x="56" y="8"/>
                                  <a:pt x="56" y="8"/>
                                  <a:pt x="56" y="8"/>
                                </a:cubicBezTo>
                                <a:cubicBezTo>
                                  <a:pt x="56" y="167"/>
                                  <a:pt x="56" y="167"/>
                                  <a:pt x="56" y="167"/>
                                </a:cubicBezTo>
                                <a:cubicBezTo>
                                  <a:pt x="180" y="8"/>
                                  <a:pt x="180" y="8"/>
                                  <a:pt x="180" y="8"/>
                                </a:cubicBezTo>
                                <a:cubicBezTo>
                                  <a:pt x="245" y="8"/>
                                  <a:pt x="245" y="8"/>
                                  <a:pt x="245" y="8"/>
                                </a:cubicBezTo>
                                <a:lnTo>
                                  <a:pt x="147" y="128"/>
                                </a:lnTo>
                                <a:close/>
                                <a:moveTo>
                                  <a:pt x="542" y="154"/>
                                </a:moveTo>
                                <a:cubicBezTo>
                                  <a:pt x="542" y="259"/>
                                  <a:pt x="503" y="307"/>
                                  <a:pt x="412" y="307"/>
                                </a:cubicBezTo>
                                <a:cubicBezTo>
                                  <a:pt x="320" y="307"/>
                                  <a:pt x="281" y="259"/>
                                  <a:pt x="281" y="154"/>
                                </a:cubicBezTo>
                                <a:cubicBezTo>
                                  <a:pt x="281" y="49"/>
                                  <a:pt x="320" y="1"/>
                                  <a:pt x="412" y="1"/>
                                </a:cubicBezTo>
                                <a:cubicBezTo>
                                  <a:pt x="503" y="1"/>
                                  <a:pt x="542" y="49"/>
                                  <a:pt x="542" y="154"/>
                                </a:cubicBezTo>
                                <a:close/>
                                <a:moveTo>
                                  <a:pt x="484" y="154"/>
                                </a:moveTo>
                                <a:cubicBezTo>
                                  <a:pt x="484" y="80"/>
                                  <a:pt x="463" y="50"/>
                                  <a:pt x="412" y="50"/>
                                </a:cubicBezTo>
                                <a:cubicBezTo>
                                  <a:pt x="361" y="50"/>
                                  <a:pt x="340" y="80"/>
                                  <a:pt x="340" y="154"/>
                                </a:cubicBezTo>
                                <a:cubicBezTo>
                                  <a:pt x="340" y="228"/>
                                  <a:pt x="361" y="257"/>
                                  <a:pt x="412" y="257"/>
                                </a:cubicBezTo>
                                <a:cubicBezTo>
                                  <a:pt x="463" y="257"/>
                                  <a:pt x="484" y="228"/>
                                  <a:pt x="484" y="154"/>
                                </a:cubicBezTo>
                                <a:close/>
                                <a:moveTo>
                                  <a:pt x="818" y="231"/>
                                </a:moveTo>
                                <a:cubicBezTo>
                                  <a:pt x="683" y="8"/>
                                  <a:pt x="683" y="8"/>
                                  <a:pt x="683" y="8"/>
                                </a:cubicBezTo>
                                <a:cubicBezTo>
                                  <a:pt x="619" y="8"/>
                                  <a:pt x="619" y="8"/>
                                  <a:pt x="619" y="8"/>
                                </a:cubicBezTo>
                                <a:cubicBezTo>
                                  <a:pt x="618" y="299"/>
                                  <a:pt x="618" y="299"/>
                                  <a:pt x="618" y="299"/>
                                </a:cubicBezTo>
                                <a:cubicBezTo>
                                  <a:pt x="671" y="299"/>
                                  <a:pt x="671" y="299"/>
                                  <a:pt x="671" y="299"/>
                                </a:cubicBezTo>
                                <a:cubicBezTo>
                                  <a:pt x="669" y="72"/>
                                  <a:pt x="669" y="72"/>
                                  <a:pt x="669" y="72"/>
                                </a:cubicBezTo>
                                <a:cubicBezTo>
                                  <a:pt x="803" y="299"/>
                                  <a:pt x="803" y="299"/>
                                  <a:pt x="803" y="299"/>
                                </a:cubicBezTo>
                                <a:cubicBezTo>
                                  <a:pt x="868" y="299"/>
                                  <a:pt x="868" y="299"/>
                                  <a:pt x="868" y="299"/>
                                </a:cubicBezTo>
                                <a:cubicBezTo>
                                  <a:pt x="868" y="8"/>
                                  <a:pt x="868" y="8"/>
                                  <a:pt x="868" y="8"/>
                                </a:cubicBezTo>
                                <a:cubicBezTo>
                                  <a:pt x="815" y="8"/>
                                  <a:pt x="815" y="8"/>
                                  <a:pt x="815" y="8"/>
                                </a:cubicBezTo>
                                <a:lnTo>
                                  <a:pt x="818" y="231"/>
                                </a:lnTo>
                                <a:close/>
                                <a:moveTo>
                                  <a:pt x="956" y="299"/>
                                </a:moveTo>
                                <a:cubicBezTo>
                                  <a:pt x="1013" y="299"/>
                                  <a:pt x="1013" y="299"/>
                                  <a:pt x="1013" y="299"/>
                                </a:cubicBezTo>
                                <a:cubicBezTo>
                                  <a:pt x="1013" y="8"/>
                                  <a:pt x="1013" y="8"/>
                                  <a:pt x="1013" y="8"/>
                                </a:cubicBezTo>
                                <a:cubicBezTo>
                                  <a:pt x="956" y="8"/>
                                  <a:pt x="956" y="8"/>
                                  <a:pt x="956" y="8"/>
                                </a:cubicBezTo>
                                <a:lnTo>
                                  <a:pt x="956" y="299"/>
                                </a:lnTo>
                                <a:close/>
                                <a:moveTo>
                                  <a:pt x="1301" y="231"/>
                                </a:moveTo>
                                <a:cubicBezTo>
                                  <a:pt x="1167" y="8"/>
                                  <a:pt x="1167" y="8"/>
                                  <a:pt x="1167" y="8"/>
                                </a:cubicBezTo>
                                <a:cubicBezTo>
                                  <a:pt x="1102" y="8"/>
                                  <a:pt x="1102" y="8"/>
                                  <a:pt x="1102" y="8"/>
                                </a:cubicBezTo>
                                <a:cubicBezTo>
                                  <a:pt x="1101" y="299"/>
                                  <a:pt x="1101" y="299"/>
                                  <a:pt x="1101" y="299"/>
                                </a:cubicBezTo>
                                <a:cubicBezTo>
                                  <a:pt x="1155" y="299"/>
                                  <a:pt x="1155" y="299"/>
                                  <a:pt x="1155" y="299"/>
                                </a:cubicBezTo>
                                <a:cubicBezTo>
                                  <a:pt x="1152" y="72"/>
                                  <a:pt x="1152" y="72"/>
                                  <a:pt x="1152" y="72"/>
                                </a:cubicBezTo>
                                <a:cubicBezTo>
                                  <a:pt x="1287" y="299"/>
                                  <a:pt x="1287" y="299"/>
                                  <a:pt x="1287" y="299"/>
                                </a:cubicBezTo>
                                <a:cubicBezTo>
                                  <a:pt x="1351" y="299"/>
                                  <a:pt x="1351" y="299"/>
                                  <a:pt x="1351" y="299"/>
                                </a:cubicBezTo>
                                <a:cubicBezTo>
                                  <a:pt x="1351" y="8"/>
                                  <a:pt x="1351" y="8"/>
                                  <a:pt x="1351" y="8"/>
                                </a:cubicBezTo>
                                <a:cubicBezTo>
                                  <a:pt x="1298" y="8"/>
                                  <a:pt x="1298" y="8"/>
                                  <a:pt x="1298" y="8"/>
                                </a:cubicBezTo>
                                <a:lnTo>
                                  <a:pt x="1301" y="231"/>
                                </a:lnTo>
                                <a:close/>
                                <a:moveTo>
                                  <a:pt x="1685" y="8"/>
                                </a:moveTo>
                                <a:cubicBezTo>
                                  <a:pt x="1620" y="8"/>
                                  <a:pt x="1620" y="8"/>
                                  <a:pt x="1620" y="8"/>
                                </a:cubicBezTo>
                                <a:cubicBezTo>
                                  <a:pt x="1496" y="167"/>
                                  <a:pt x="1496" y="167"/>
                                  <a:pt x="1496" y="167"/>
                                </a:cubicBezTo>
                                <a:cubicBezTo>
                                  <a:pt x="1496" y="8"/>
                                  <a:pt x="1496" y="8"/>
                                  <a:pt x="1496" y="8"/>
                                </a:cubicBezTo>
                                <a:cubicBezTo>
                                  <a:pt x="1440" y="8"/>
                                  <a:pt x="1440" y="8"/>
                                  <a:pt x="1440" y="8"/>
                                </a:cubicBezTo>
                                <a:cubicBezTo>
                                  <a:pt x="1440" y="299"/>
                                  <a:pt x="1440" y="299"/>
                                  <a:pt x="1440" y="299"/>
                                </a:cubicBezTo>
                                <a:cubicBezTo>
                                  <a:pt x="1496" y="299"/>
                                  <a:pt x="1496" y="299"/>
                                  <a:pt x="1496" y="299"/>
                                </a:cubicBezTo>
                                <a:cubicBezTo>
                                  <a:pt x="1496" y="239"/>
                                  <a:pt x="1496" y="239"/>
                                  <a:pt x="1496" y="239"/>
                                </a:cubicBezTo>
                                <a:cubicBezTo>
                                  <a:pt x="1551" y="171"/>
                                  <a:pt x="1551" y="171"/>
                                  <a:pt x="1551" y="171"/>
                                </a:cubicBezTo>
                                <a:cubicBezTo>
                                  <a:pt x="1625" y="299"/>
                                  <a:pt x="1625" y="299"/>
                                  <a:pt x="1625" y="299"/>
                                </a:cubicBezTo>
                                <a:cubicBezTo>
                                  <a:pt x="1687" y="299"/>
                                  <a:pt x="1687" y="299"/>
                                  <a:pt x="1687" y="299"/>
                                </a:cubicBezTo>
                                <a:cubicBezTo>
                                  <a:pt x="1587" y="128"/>
                                  <a:pt x="1587" y="128"/>
                                  <a:pt x="1587" y="128"/>
                                </a:cubicBezTo>
                                <a:lnTo>
                                  <a:pt x="1685" y="8"/>
                                </a:lnTo>
                                <a:close/>
                                <a:moveTo>
                                  <a:pt x="1805" y="8"/>
                                </a:moveTo>
                                <a:cubicBezTo>
                                  <a:pt x="1748" y="8"/>
                                  <a:pt x="1748" y="8"/>
                                  <a:pt x="1748" y="8"/>
                                </a:cubicBezTo>
                                <a:cubicBezTo>
                                  <a:pt x="1748" y="299"/>
                                  <a:pt x="1748" y="299"/>
                                  <a:pt x="1748" y="299"/>
                                </a:cubicBezTo>
                                <a:cubicBezTo>
                                  <a:pt x="1930" y="299"/>
                                  <a:pt x="1930" y="299"/>
                                  <a:pt x="1930" y="299"/>
                                </a:cubicBezTo>
                                <a:cubicBezTo>
                                  <a:pt x="1930" y="248"/>
                                  <a:pt x="1930" y="248"/>
                                  <a:pt x="1930" y="248"/>
                                </a:cubicBezTo>
                                <a:cubicBezTo>
                                  <a:pt x="1805" y="248"/>
                                  <a:pt x="1805" y="248"/>
                                  <a:pt x="1805" y="248"/>
                                </a:cubicBezTo>
                                <a:lnTo>
                                  <a:pt x="1805" y="8"/>
                                </a:lnTo>
                                <a:close/>
                                <a:moveTo>
                                  <a:pt x="1993" y="229"/>
                                </a:moveTo>
                                <a:cubicBezTo>
                                  <a:pt x="1993" y="299"/>
                                  <a:pt x="1993" y="299"/>
                                  <a:pt x="1993" y="299"/>
                                </a:cubicBezTo>
                                <a:cubicBezTo>
                                  <a:pt x="2050" y="299"/>
                                  <a:pt x="2050" y="299"/>
                                  <a:pt x="2050" y="299"/>
                                </a:cubicBezTo>
                                <a:cubicBezTo>
                                  <a:pt x="2050" y="108"/>
                                  <a:pt x="2050" y="108"/>
                                  <a:pt x="2050" y="108"/>
                                </a:cubicBezTo>
                                <a:cubicBezTo>
                                  <a:pt x="2050" y="8"/>
                                  <a:pt x="2050" y="8"/>
                                  <a:pt x="2050" y="8"/>
                                </a:cubicBezTo>
                                <a:cubicBezTo>
                                  <a:pt x="1993" y="8"/>
                                  <a:pt x="1993" y="8"/>
                                  <a:pt x="1993" y="8"/>
                                </a:cubicBezTo>
                                <a:lnTo>
                                  <a:pt x="1993" y="229"/>
                                </a:lnTo>
                                <a:close/>
                                <a:moveTo>
                                  <a:pt x="2193" y="177"/>
                                </a:moveTo>
                                <a:cubicBezTo>
                                  <a:pt x="2193" y="232"/>
                                  <a:pt x="2182" y="248"/>
                                  <a:pt x="2134" y="248"/>
                                </a:cubicBezTo>
                                <a:cubicBezTo>
                                  <a:pt x="2110" y="248"/>
                                  <a:pt x="2110" y="248"/>
                                  <a:pt x="2110" y="248"/>
                                </a:cubicBezTo>
                                <a:cubicBezTo>
                                  <a:pt x="2110" y="299"/>
                                  <a:pt x="2110" y="299"/>
                                  <a:pt x="2110" y="299"/>
                                </a:cubicBezTo>
                                <a:cubicBezTo>
                                  <a:pt x="2134" y="299"/>
                                  <a:pt x="2134" y="299"/>
                                  <a:pt x="2134" y="299"/>
                                </a:cubicBezTo>
                                <a:cubicBezTo>
                                  <a:pt x="2239" y="299"/>
                                  <a:pt x="2250" y="267"/>
                                  <a:pt x="2250" y="177"/>
                                </a:cubicBezTo>
                                <a:cubicBezTo>
                                  <a:pt x="2250" y="8"/>
                                  <a:pt x="2250" y="8"/>
                                  <a:pt x="2250" y="8"/>
                                </a:cubicBezTo>
                                <a:cubicBezTo>
                                  <a:pt x="2193" y="8"/>
                                  <a:pt x="2193" y="8"/>
                                  <a:pt x="2193" y="8"/>
                                </a:cubicBezTo>
                                <a:lnTo>
                                  <a:pt x="2193" y="177"/>
                                </a:lnTo>
                                <a:close/>
                                <a:moveTo>
                                  <a:pt x="2579" y="8"/>
                                </a:moveTo>
                                <a:cubicBezTo>
                                  <a:pt x="2514" y="8"/>
                                  <a:pt x="2514" y="8"/>
                                  <a:pt x="2514" y="8"/>
                                </a:cubicBezTo>
                                <a:cubicBezTo>
                                  <a:pt x="2390" y="167"/>
                                  <a:pt x="2390" y="167"/>
                                  <a:pt x="2390" y="167"/>
                                </a:cubicBezTo>
                                <a:cubicBezTo>
                                  <a:pt x="2390" y="8"/>
                                  <a:pt x="2390" y="8"/>
                                  <a:pt x="2390" y="8"/>
                                </a:cubicBezTo>
                                <a:cubicBezTo>
                                  <a:pt x="2334" y="8"/>
                                  <a:pt x="2334" y="8"/>
                                  <a:pt x="2334" y="8"/>
                                </a:cubicBezTo>
                                <a:cubicBezTo>
                                  <a:pt x="2334" y="299"/>
                                  <a:pt x="2334" y="299"/>
                                  <a:pt x="2334" y="299"/>
                                </a:cubicBezTo>
                                <a:cubicBezTo>
                                  <a:pt x="2390" y="299"/>
                                  <a:pt x="2390" y="299"/>
                                  <a:pt x="2390" y="299"/>
                                </a:cubicBezTo>
                                <a:cubicBezTo>
                                  <a:pt x="2390" y="239"/>
                                  <a:pt x="2390" y="239"/>
                                  <a:pt x="2390" y="239"/>
                                </a:cubicBezTo>
                                <a:cubicBezTo>
                                  <a:pt x="2445" y="171"/>
                                  <a:pt x="2445" y="171"/>
                                  <a:pt x="2445" y="171"/>
                                </a:cubicBezTo>
                                <a:cubicBezTo>
                                  <a:pt x="2519" y="299"/>
                                  <a:pt x="2519" y="299"/>
                                  <a:pt x="2519" y="299"/>
                                </a:cubicBezTo>
                                <a:cubicBezTo>
                                  <a:pt x="2581" y="299"/>
                                  <a:pt x="2581" y="299"/>
                                  <a:pt x="2581" y="299"/>
                                </a:cubicBezTo>
                                <a:cubicBezTo>
                                  <a:pt x="2481" y="128"/>
                                  <a:pt x="2481" y="128"/>
                                  <a:pt x="2481" y="128"/>
                                </a:cubicBezTo>
                                <a:lnTo>
                                  <a:pt x="2579" y="8"/>
                                </a:lnTo>
                                <a:close/>
                                <a:moveTo>
                                  <a:pt x="2699" y="172"/>
                                </a:moveTo>
                                <a:cubicBezTo>
                                  <a:pt x="2823" y="172"/>
                                  <a:pt x="2823" y="172"/>
                                  <a:pt x="2823" y="172"/>
                                </a:cubicBezTo>
                                <a:cubicBezTo>
                                  <a:pt x="2823" y="128"/>
                                  <a:pt x="2823" y="128"/>
                                  <a:pt x="2823" y="128"/>
                                </a:cubicBezTo>
                                <a:cubicBezTo>
                                  <a:pt x="2699" y="128"/>
                                  <a:pt x="2699" y="128"/>
                                  <a:pt x="2699" y="128"/>
                                </a:cubicBezTo>
                                <a:cubicBezTo>
                                  <a:pt x="2699" y="56"/>
                                  <a:pt x="2699" y="56"/>
                                  <a:pt x="2699" y="56"/>
                                </a:cubicBezTo>
                                <a:cubicBezTo>
                                  <a:pt x="2844" y="56"/>
                                  <a:pt x="2844" y="56"/>
                                  <a:pt x="2844" y="56"/>
                                </a:cubicBezTo>
                                <a:cubicBezTo>
                                  <a:pt x="2844" y="8"/>
                                  <a:pt x="2844" y="8"/>
                                  <a:pt x="2844" y="8"/>
                                </a:cubicBezTo>
                                <a:cubicBezTo>
                                  <a:pt x="2642" y="8"/>
                                  <a:pt x="2642" y="8"/>
                                  <a:pt x="2642" y="8"/>
                                </a:cubicBezTo>
                                <a:cubicBezTo>
                                  <a:pt x="2642" y="299"/>
                                  <a:pt x="2642" y="299"/>
                                  <a:pt x="2642" y="299"/>
                                </a:cubicBezTo>
                                <a:cubicBezTo>
                                  <a:pt x="2847" y="299"/>
                                  <a:pt x="2847" y="299"/>
                                  <a:pt x="2847" y="299"/>
                                </a:cubicBezTo>
                                <a:cubicBezTo>
                                  <a:pt x="2847" y="251"/>
                                  <a:pt x="2847" y="251"/>
                                  <a:pt x="2847" y="251"/>
                                </a:cubicBezTo>
                                <a:cubicBezTo>
                                  <a:pt x="2699" y="251"/>
                                  <a:pt x="2699" y="251"/>
                                  <a:pt x="2699" y="251"/>
                                </a:cubicBezTo>
                                <a:lnTo>
                                  <a:pt x="2699" y="172"/>
                                </a:lnTo>
                                <a:close/>
                                <a:moveTo>
                                  <a:pt x="3185" y="8"/>
                                </a:moveTo>
                                <a:cubicBezTo>
                                  <a:pt x="3295" y="299"/>
                                  <a:pt x="3295" y="299"/>
                                  <a:pt x="3295" y="299"/>
                                </a:cubicBezTo>
                                <a:cubicBezTo>
                                  <a:pt x="3233" y="299"/>
                                  <a:pt x="3233" y="299"/>
                                  <a:pt x="3233" y="299"/>
                                </a:cubicBezTo>
                                <a:cubicBezTo>
                                  <a:pt x="3213" y="242"/>
                                  <a:pt x="3213" y="242"/>
                                  <a:pt x="3213" y="242"/>
                                </a:cubicBezTo>
                                <a:cubicBezTo>
                                  <a:pt x="3090" y="242"/>
                                  <a:pt x="3090" y="242"/>
                                  <a:pt x="3090" y="242"/>
                                </a:cubicBezTo>
                                <a:cubicBezTo>
                                  <a:pt x="3070" y="299"/>
                                  <a:pt x="3070" y="299"/>
                                  <a:pt x="3070" y="299"/>
                                </a:cubicBezTo>
                                <a:cubicBezTo>
                                  <a:pt x="3009" y="299"/>
                                  <a:pt x="3009" y="299"/>
                                  <a:pt x="3009" y="299"/>
                                </a:cubicBezTo>
                                <a:cubicBezTo>
                                  <a:pt x="3119" y="8"/>
                                  <a:pt x="3119" y="8"/>
                                  <a:pt x="3119" y="8"/>
                                </a:cubicBezTo>
                                <a:lnTo>
                                  <a:pt x="3185" y="8"/>
                                </a:lnTo>
                                <a:close/>
                                <a:moveTo>
                                  <a:pt x="3198" y="196"/>
                                </a:moveTo>
                                <a:cubicBezTo>
                                  <a:pt x="3151" y="58"/>
                                  <a:pt x="3151" y="58"/>
                                  <a:pt x="3151" y="58"/>
                                </a:cubicBezTo>
                                <a:cubicBezTo>
                                  <a:pt x="3105" y="196"/>
                                  <a:pt x="3105" y="196"/>
                                  <a:pt x="3105" y="196"/>
                                </a:cubicBezTo>
                                <a:lnTo>
                                  <a:pt x="3198" y="196"/>
                                </a:lnTo>
                                <a:close/>
                                <a:moveTo>
                                  <a:pt x="3515" y="152"/>
                                </a:moveTo>
                                <a:cubicBezTo>
                                  <a:pt x="3515" y="227"/>
                                  <a:pt x="3502" y="255"/>
                                  <a:pt x="3453" y="255"/>
                                </a:cubicBezTo>
                                <a:cubicBezTo>
                                  <a:pt x="3404" y="255"/>
                                  <a:pt x="3391" y="227"/>
                                  <a:pt x="3391" y="152"/>
                                </a:cubicBezTo>
                                <a:cubicBezTo>
                                  <a:pt x="3391" y="8"/>
                                  <a:pt x="3391" y="8"/>
                                  <a:pt x="3391" y="8"/>
                                </a:cubicBezTo>
                                <a:cubicBezTo>
                                  <a:pt x="3334" y="8"/>
                                  <a:pt x="3334" y="8"/>
                                  <a:pt x="3334" y="8"/>
                                </a:cubicBezTo>
                                <a:cubicBezTo>
                                  <a:pt x="3334" y="156"/>
                                  <a:pt x="3334" y="156"/>
                                  <a:pt x="3334" y="156"/>
                                </a:cubicBezTo>
                                <a:cubicBezTo>
                                  <a:pt x="3334" y="254"/>
                                  <a:pt x="3352" y="307"/>
                                  <a:pt x="3453" y="307"/>
                                </a:cubicBezTo>
                                <a:cubicBezTo>
                                  <a:pt x="3556" y="307"/>
                                  <a:pt x="3573" y="254"/>
                                  <a:pt x="3573" y="156"/>
                                </a:cubicBezTo>
                                <a:cubicBezTo>
                                  <a:pt x="3573" y="8"/>
                                  <a:pt x="3573" y="8"/>
                                  <a:pt x="3573" y="8"/>
                                </a:cubicBezTo>
                                <a:cubicBezTo>
                                  <a:pt x="3515" y="8"/>
                                  <a:pt x="3515" y="8"/>
                                  <a:pt x="3515" y="8"/>
                                </a:cubicBezTo>
                                <a:lnTo>
                                  <a:pt x="3515" y="152"/>
                                </a:lnTo>
                                <a:close/>
                                <a:moveTo>
                                  <a:pt x="3844" y="194"/>
                                </a:moveTo>
                                <a:cubicBezTo>
                                  <a:pt x="3899" y="299"/>
                                  <a:pt x="3899" y="299"/>
                                  <a:pt x="3899" y="299"/>
                                </a:cubicBezTo>
                                <a:cubicBezTo>
                                  <a:pt x="3838" y="299"/>
                                  <a:pt x="3838" y="299"/>
                                  <a:pt x="3838" y="299"/>
                                </a:cubicBezTo>
                                <a:cubicBezTo>
                                  <a:pt x="3791" y="201"/>
                                  <a:pt x="3791" y="201"/>
                                  <a:pt x="3791" y="201"/>
                                </a:cubicBezTo>
                                <a:cubicBezTo>
                                  <a:pt x="3784" y="202"/>
                                  <a:pt x="3777" y="202"/>
                                  <a:pt x="3769" y="202"/>
                                </a:cubicBezTo>
                                <a:cubicBezTo>
                                  <a:pt x="3713" y="202"/>
                                  <a:pt x="3713" y="202"/>
                                  <a:pt x="3713" y="202"/>
                                </a:cubicBezTo>
                                <a:cubicBezTo>
                                  <a:pt x="3713" y="299"/>
                                  <a:pt x="3713" y="299"/>
                                  <a:pt x="3713" y="299"/>
                                </a:cubicBezTo>
                                <a:cubicBezTo>
                                  <a:pt x="3656" y="299"/>
                                  <a:pt x="3656" y="299"/>
                                  <a:pt x="3656" y="299"/>
                                </a:cubicBezTo>
                                <a:cubicBezTo>
                                  <a:pt x="3656" y="8"/>
                                  <a:pt x="3656" y="8"/>
                                  <a:pt x="3656" y="8"/>
                                </a:cubicBezTo>
                                <a:cubicBezTo>
                                  <a:pt x="3771" y="8"/>
                                  <a:pt x="3771" y="8"/>
                                  <a:pt x="3771" y="8"/>
                                </a:cubicBezTo>
                                <a:cubicBezTo>
                                  <a:pt x="3860" y="8"/>
                                  <a:pt x="3897" y="27"/>
                                  <a:pt x="3897" y="105"/>
                                </a:cubicBezTo>
                                <a:cubicBezTo>
                                  <a:pt x="3897" y="156"/>
                                  <a:pt x="3881" y="182"/>
                                  <a:pt x="3844" y="194"/>
                                </a:cubicBezTo>
                                <a:close/>
                                <a:moveTo>
                                  <a:pt x="3838" y="105"/>
                                </a:moveTo>
                                <a:cubicBezTo>
                                  <a:pt x="3838" y="60"/>
                                  <a:pt x="3812" y="55"/>
                                  <a:pt x="3765" y="55"/>
                                </a:cubicBezTo>
                                <a:cubicBezTo>
                                  <a:pt x="3713" y="55"/>
                                  <a:pt x="3713" y="55"/>
                                  <a:pt x="3713" y="55"/>
                                </a:cubicBezTo>
                                <a:cubicBezTo>
                                  <a:pt x="3713" y="154"/>
                                  <a:pt x="3713" y="154"/>
                                  <a:pt x="3713" y="154"/>
                                </a:cubicBezTo>
                                <a:cubicBezTo>
                                  <a:pt x="3765" y="154"/>
                                  <a:pt x="3765" y="154"/>
                                  <a:pt x="3765" y="154"/>
                                </a:cubicBezTo>
                                <a:cubicBezTo>
                                  <a:pt x="3812" y="154"/>
                                  <a:pt x="3838" y="149"/>
                                  <a:pt x="3838" y="105"/>
                                </a:cubicBezTo>
                                <a:close/>
                                <a:moveTo>
                                  <a:pt x="3973" y="252"/>
                                </a:moveTo>
                                <a:cubicBezTo>
                                  <a:pt x="3973" y="299"/>
                                  <a:pt x="3973" y="299"/>
                                  <a:pt x="3973" y="299"/>
                                </a:cubicBezTo>
                                <a:cubicBezTo>
                                  <a:pt x="4030" y="299"/>
                                  <a:pt x="4030" y="299"/>
                                  <a:pt x="4030" y="299"/>
                                </a:cubicBezTo>
                                <a:cubicBezTo>
                                  <a:pt x="4030" y="118"/>
                                  <a:pt x="4030" y="118"/>
                                  <a:pt x="4030" y="118"/>
                                </a:cubicBezTo>
                                <a:cubicBezTo>
                                  <a:pt x="4030" y="8"/>
                                  <a:pt x="4030" y="8"/>
                                  <a:pt x="4030" y="8"/>
                                </a:cubicBezTo>
                                <a:cubicBezTo>
                                  <a:pt x="3973" y="8"/>
                                  <a:pt x="3973" y="8"/>
                                  <a:pt x="3973" y="8"/>
                                </a:cubicBezTo>
                                <a:lnTo>
                                  <a:pt x="3973" y="252"/>
                                </a:lnTo>
                                <a:close/>
                                <a:moveTo>
                                  <a:pt x="4165" y="86"/>
                                </a:moveTo>
                                <a:cubicBezTo>
                                  <a:pt x="4165" y="65"/>
                                  <a:pt x="4180" y="47"/>
                                  <a:pt x="4224" y="48"/>
                                </a:cubicBezTo>
                                <a:cubicBezTo>
                                  <a:pt x="4270" y="48"/>
                                  <a:pt x="4282" y="69"/>
                                  <a:pt x="4285" y="91"/>
                                </a:cubicBezTo>
                                <a:cubicBezTo>
                                  <a:pt x="4338" y="81"/>
                                  <a:pt x="4338" y="81"/>
                                  <a:pt x="4338" y="81"/>
                                </a:cubicBezTo>
                                <a:cubicBezTo>
                                  <a:pt x="4333" y="30"/>
                                  <a:pt x="4302" y="1"/>
                                  <a:pt x="4224" y="1"/>
                                </a:cubicBezTo>
                                <a:cubicBezTo>
                                  <a:pt x="4145" y="0"/>
                                  <a:pt x="4109" y="34"/>
                                  <a:pt x="4109" y="88"/>
                                </a:cubicBezTo>
                                <a:cubicBezTo>
                                  <a:pt x="4108" y="201"/>
                                  <a:pt x="4288" y="155"/>
                                  <a:pt x="4288" y="221"/>
                                </a:cubicBezTo>
                                <a:cubicBezTo>
                                  <a:pt x="4288" y="249"/>
                                  <a:pt x="4265" y="261"/>
                                  <a:pt x="4228" y="260"/>
                                </a:cubicBezTo>
                                <a:cubicBezTo>
                                  <a:pt x="4187" y="260"/>
                                  <a:pt x="4164" y="244"/>
                                  <a:pt x="4161" y="210"/>
                                </a:cubicBezTo>
                                <a:cubicBezTo>
                                  <a:pt x="4107" y="218"/>
                                  <a:pt x="4107" y="218"/>
                                  <a:pt x="4107" y="218"/>
                                </a:cubicBezTo>
                                <a:cubicBezTo>
                                  <a:pt x="4112" y="278"/>
                                  <a:pt x="4153" y="306"/>
                                  <a:pt x="4225" y="307"/>
                                </a:cubicBezTo>
                                <a:cubicBezTo>
                                  <a:pt x="4304" y="307"/>
                                  <a:pt x="4346" y="278"/>
                                  <a:pt x="4346" y="219"/>
                                </a:cubicBezTo>
                                <a:cubicBezTo>
                                  <a:pt x="4346" y="106"/>
                                  <a:pt x="4165" y="151"/>
                                  <a:pt x="4165" y="86"/>
                                </a:cubicBezTo>
                                <a:close/>
                                <a:moveTo>
                                  <a:pt x="4656" y="50"/>
                                </a:moveTo>
                                <a:cubicBezTo>
                                  <a:pt x="4694" y="50"/>
                                  <a:pt x="4716" y="67"/>
                                  <a:pt x="4721" y="103"/>
                                </a:cubicBezTo>
                                <a:cubicBezTo>
                                  <a:pt x="4774" y="96"/>
                                  <a:pt x="4774" y="96"/>
                                  <a:pt x="4774" y="96"/>
                                </a:cubicBezTo>
                                <a:cubicBezTo>
                                  <a:pt x="4769" y="32"/>
                                  <a:pt x="4732" y="1"/>
                                  <a:pt x="4656" y="1"/>
                                </a:cubicBezTo>
                                <a:cubicBezTo>
                                  <a:pt x="4566" y="1"/>
                                  <a:pt x="4528" y="49"/>
                                  <a:pt x="4528" y="154"/>
                                </a:cubicBezTo>
                                <a:cubicBezTo>
                                  <a:pt x="4528" y="259"/>
                                  <a:pt x="4566" y="307"/>
                                  <a:pt x="4656" y="307"/>
                                </a:cubicBezTo>
                                <a:cubicBezTo>
                                  <a:pt x="4740" y="306"/>
                                  <a:pt x="4773" y="266"/>
                                  <a:pt x="4773" y="262"/>
                                </a:cubicBezTo>
                                <a:cubicBezTo>
                                  <a:pt x="4773" y="152"/>
                                  <a:pt x="4773" y="152"/>
                                  <a:pt x="4773" y="152"/>
                                </a:cubicBezTo>
                                <a:cubicBezTo>
                                  <a:pt x="4667" y="152"/>
                                  <a:pt x="4667" y="152"/>
                                  <a:pt x="4667" y="152"/>
                                </a:cubicBezTo>
                                <a:cubicBezTo>
                                  <a:pt x="4667" y="191"/>
                                  <a:pt x="4667" y="191"/>
                                  <a:pt x="4667" y="191"/>
                                </a:cubicBezTo>
                                <a:cubicBezTo>
                                  <a:pt x="4722" y="191"/>
                                  <a:pt x="4722" y="191"/>
                                  <a:pt x="4722" y="191"/>
                                </a:cubicBezTo>
                                <a:cubicBezTo>
                                  <a:pt x="4722" y="235"/>
                                  <a:pt x="4722" y="235"/>
                                  <a:pt x="4722" y="235"/>
                                </a:cubicBezTo>
                                <a:cubicBezTo>
                                  <a:pt x="4722" y="243"/>
                                  <a:pt x="4699" y="259"/>
                                  <a:pt x="4658" y="259"/>
                                </a:cubicBezTo>
                                <a:cubicBezTo>
                                  <a:pt x="4608" y="259"/>
                                  <a:pt x="4586" y="231"/>
                                  <a:pt x="4586" y="154"/>
                                </a:cubicBezTo>
                                <a:cubicBezTo>
                                  <a:pt x="4586" y="80"/>
                                  <a:pt x="4608" y="50"/>
                                  <a:pt x="4656" y="50"/>
                                </a:cubicBezTo>
                                <a:close/>
                                <a:moveTo>
                                  <a:pt x="5041" y="194"/>
                                </a:moveTo>
                                <a:cubicBezTo>
                                  <a:pt x="5096" y="299"/>
                                  <a:pt x="5096" y="299"/>
                                  <a:pt x="5096" y="299"/>
                                </a:cubicBezTo>
                                <a:cubicBezTo>
                                  <a:pt x="5035" y="299"/>
                                  <a:pt x="5035" y="299"/>
                                  <a:pt x="5035" y="299"/>
                                </a:cubicBezTo>
                                <a:cubicBezTo>
                                  <a:pt x="4988" y="201"/>
                                  <a:pt x="4988" y="201"/>
                                  <a:pt x="4988" y="201"/>
                                </a:cubicBezTo>
                                <a:cubicBezTo>
                                  <a:pt x="4981" y="202"/>
                                  <a:pt x="4974" y="202"/>
                                  <a:pt x="4967" y="202"/>
                                </a:cubicBezTo>
                                <a:cubicBezTo>
                                  <a:pt x="4910" y="202"/>
                                  <a:pt x="4910" y="202"/>
                                  <a:pt x="4910" y="202"/>
                                </a:cubicBezTo>
                                <a:cubicBezTo>
                                  <a:pt x="4910" y="299"/>
                                  <a:pt x="4910" y="299"/>
                                  <a:pt x="4910" y="299"/>
                                </a:cubicBezTo>
                                <a:cubicBezTo>
                                  <a:pt x="4853" y="299"/>
                                  <a:pt x="4853" y="299"/>
                                  <a:pt x="4853" y="299"/>
                                </a:cubicBezTo>
                                <a:cubicBezTo>
                                  <a:pt x="4853" y="8"/>
                                  <a:pt x="4853" y="8"/>
                                  <a:pt x="4853" y="8"/>
                                </a:cubicBezTo>
                                <a:cubicBezTo>
                                  <a:pt x="4968" y="8"/>
                                  <a:pt x="4968" y="8"/>
                                  <a:pt x="4968" y="8"/>
                                </a:cubicBezTo>
                                <a:cubicBezTo>
                                  <a:pt x="5057" y="8"/>
                                  <a:pt x="5094" y="27"/>
                                  <a:pt x="5094" y="105"/>
                                </a:cubicBezTo>
                                <a:cubicBezTo>
                                  <a:pt x="5094" y="156"/>
                                  <a:pt x="5078" y="182"/>
                                  <a:pt x="5041" y="194"/>
                                </a:cubicBezTo>
                                <a:close/>
                                <a:moveTo>
                                  <a:pt x="5036" y="105"/>
                                </a:moveTo>
                                <a:cubicBezTo>
                                  <a:pt x="5036" y="60"/>
                                  <a:pt x="5009" y="55"/>
                                  <a:pt x="4962" y="55"/>
                                </a:cubicBezTo>
                                <a:cubicBezTo>
                                  <a:pt x="4910" y="55"/>
                                  <a:pt x="4910" y="55"/>
                                  <a:pt x="4910" y="55"/>
                                </a:cubicBezTo>
                                <a:cubicBezTo>
                                  <a:pt x="4910" y="154"/>
                                  <a:pt x="4910" y="154"/>
                                  <a:pt x="4910" y="154"/>
                                </a:cubicBezTo>
                                <a:cubicBezTo>
                                  <a:pt x="4962" y="154"/>
                                  <a:pt x="4962" y="154"/>
                                  <a:pt x="4962" y="154"/>
                                </a:cubicBezTo>
                                <a:cubicBezTo>
                                  <a:pt x="5009" y="154"/>
                                  <a:pt x="5036" y="149"/>
                                  <a:pt x="5036" y="105"/>
                                </a:cubicBezTo>
                                <a:close/>
                                <a:moveTo>
                                  <a:pt x="5415" y="154"/>
                                </a:moveTo>
                                <a:cubicBezTo>
                                  <a:pt x="5415" y="259"/>
                                  <a:pt x="5376" y="307"/>
                                  <a:pt x="5285" y="307"/>
                                </a:cubicBezTo>
                                <a:cubicBezTo>
                                  <a:pt x="5193" y="307"/>
                                  <a:pt x="5154" y="259"/>
                                  <a:pt x="5154" y="154"/>
                                </a:cubicBezTo>
                                <a:cubicBezTo>
                                  <a:pt x="5154" y="49"/>
                                  <a:pt x="5193" y="1"/>
                                  <a:pt x="5285" y="1"/>
                                </a:cubicBezTo>
                                <a:cubicBezTo>
                                  <a:pt x="5376" y="1"/>
                                  <a:pt x="5415" y="49"/>
                                  <a:pt x="5415" y="154"/>
                                </a:cubicBezTo>
                                <a:close/>
                                <a:moveTo>
                                  <a:pt x="5357" y="154"/>
                                </a:moveTo>
                                <a:cubicBezTo>
                                  <a:pt x="5357" y="80"/>
                                  <a:pt x="5336" y="50"/>
                                  <a:pt x="5285" y="50"/>
                                </a:cubicBezTo>
                                <a:cubicBezTo>
                                  <a:pt x="5234" y="50"/>
                                  <a:pt x="5213" y="80"/>
                                  <a:pt x="5213" y="154"/>
                                </a:cubicBezTo>
                                <a:cubicBezTo>
                                  <a:pt x="5213" y="228"/>
                                  <a:pt x="5234" y="257"/>
                                  <a:pt x="5285" y="257"/>
                                </a:cubicBezTo>
                                <a:cubicBezTo>
                                  <a:pt x="5336" y="257"/>
                                  <a:pt x="5357" y="228"/>
                                  <a:pt x="5357" y="154"/>
                                </a:cubicBezTo>
                                <a:close/>
                                <a:moveTo>
                                  <a:pt x="5547" y="172"/>
                                </a:moveTo>
                                <a:cubicBezTo>
                                  <a:pt x="5672" y="172"/>
                                  <a:pt x="5672" y="172"/>
                                  <a:pt x="5672" y="172"/>
                                </a:cubicBezTo>
                                <a:cubicBezTo>
                                  <a:pt x="5672" y="128"/>
                                  <a:pt x="5672" y="128"/>
                                  <a:pt x="5672" y="128"/>
                                </a:cubicBezTo>
                                <a:cubicBezTo>
                                  <a:pt x="5547" y="128"/>
                                  <a:pt x="5547" y="128"/>
                                  <a:pt x="5547" y="128"/>
                                </a:cubicBezTo>
                                <a:cubicBezTo>
                                  <a:pt x="5547" y="56"/>
                                  <a:pt x="5547" y="56"/>
                                  <a:pt x="5547" y="56"/>
                                </a:cubicBezTo>
                                <a:cubicBezTo>
                                  <a:pt x="5693" y="56"/>
                                  <a:pt x="5693" y="56"/>
                                  <a:pt x="5693" y="56"/>
                                </a:cubicBezTo>
                                <a:cubicBezTo>
                                  <a:pt x="5693" y="8"/>
                                  <a:pt x="5693" y="8"/>
                                  <a:pt x="5693" y="8"/>
                                </a:cubicBezTo>
                                <a:cubicBezTo>
                                  <a:pt x="5491" y="8"/>
                                  <a:pt x="5491" y="8"/>
                                  <a:pt x="5491" y="8"/>
                                </a:cubicBezTo>
                                <a:cubicBezTo>
                                  <a:pt x="5491" y="299"/>
                                  <a:pt x="5491" y="299"/>
                                  <a:pt x="5491" y="299"/>
                                </a:cubicBezTo>
                                <a:cubicBezTo>
                                  <a:pt x="5696" y="299"/>
                                  <a:pt x="5696" y="299"/>
                                  <a:pt x="5696" y="299"/>
                                </a:cubicBezTo>
                                <a:cubicBezTo>
                                  <a:pt x="5696" y="251"/>
                                  <a:pt x="5696" y="251"/>
                                  <a:pt x="5696" y="251"/>
                                </a:cubicBezTo>
                                <a:cubicBezTo>
                                  <a:pt x="5547" y="251"/>
                                  <a:pt x="5547" y="251"/>
                                  <a:pt x="5547" y="251"/>
                                </a:cubicBezTo>
                                <a:lnTo>
                                  <a:pt x="5547" y="172"/>
                                </a:lnTo>
                                <a:close/>
                                <a:moveTo>
                                  <a:pt x="6004" y="108"/>
                                </a:moveTo>
                                <a:cubicBezTo>
                                  <a:pt x="6004" y="187"/>
                                  <a:pt x="5967" y="209"/>
                                  <a:pt x="5864" y="209"/>
                                </a:cubicBezTo>
                                <a:cubicBezTo>
                                  <a:pt x="5821" y="209"/>
                                  <a:pt x="5821" y="209"/>
                                  <a:pt x="5821" y="209"/>
                                </a:cubicBezTo>
                                <a:cubicBezTo>
                                  <a:pt x="5821" y="299"/>
                                  <a:pt x="5821" y="299"/>
                                  <a:pt x="5821" y="299"/>
                                </a:cubicBezTo>
                                <a:cubicBezTo>
                                  <a:pt x="5765" y="299"/>
                                  <a:pt x="5765" y="299"/>
                                  <a:pt x="5765" y="299"/>
                                </a:cubicBezTo>
                                <a:cubicBezTo>
                                  <a:pt x="5765" y="8"/>
                                  <a:pt x="5765" y="8"/>
                                  <a:pt x="5765" y="8"/>
                                </a:cubicBezTo>
                                <a:cubicBezTo>
                                  <a:pt x="5864" y="8"/>
                                  <a:pt x="5864" y="8"/>
                                  <a:pt x="5864" y="8"/>
                                </a:cubicBezTo>
                                <a:cubicBezTo>
                                  <a:pt x="5967" y="8"/>
                                  <a:pt x="6004" y="29"/>
                                  <a:pt x="6004" y="108"/>
                                </a:cubicBezTo>
                                <a:close/>
                                <a:moveTo>
                                  <a:pt x="5945" y="108"/>
                                </a:moveTo>
                                <a:cubicBezTo>
                                  <a:pt x="5945" y="60"/>
                                  <a:pt x="5918" y="54"/>
                                  <a:pt x="5872" y="54"/>
                                </a:cubicBezTo>
                                <a:cubicBezTo>
                                  <a:pt x="5821" y="54"/>
                                  <a:pt x="5821" y="54"/>
                                  <a:pt x="5821" y="54"/>
                                </a:cubicBezTo>
                                <a:cubicBezTo>
                                  <a:pt x="5821" y="161"/>
                                  <a:pt x="5821" y="161"/>
                                  <a:pt x="5821" y="161"/>
                                </a:cubicBezTo>
                                <a:cubicBezTo>
                                  <a:pt x="5872" y="161"/>
                                  <a:pt x="5872" y="161"/>
                                  <a:pt x="5872" y="161"/>
                                </a:cubicBezTo>
                                <a:cubicBezTo>
                                  <a:pt x="5918" y="161"/>
                                  <a:pt x="5945" y="155"/>
                                  <a:pt x="5945" y="1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9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750105" name="Freeform 12"/>
                        <wps:cNvSpPr>
                          <a:spLocks noEditPoints="1"/>
                        </wps:cNvSpPr>
                        <wps:spPr bwMode="auto">
                          <a:xfrm>
                            <a:off x="1124585" y="537845"/>
                            <a:ext cx="1503680" cy="416560"/>
                          </a:xfrm>
                          <a:custGeom>
                            <a:avLst/>
                            <a:gdLst>
                              <a:gd name="T0" fmla="*/ 3241 w 4736"/>
                              <a:gd name="T1" fmla="*/ 398 h 1311"/>
                              <a:gd name="T2" fmla="*/ 2860 w 4736"/>
                              <a:gd name="T3" fmla="*/ 15 h 1311"/>
                              <a:gd name="T4" fmla="*/ 2381 w 4736"/>
                              <a:gd name="T5" fmla="*/ 1288 h 1311"/>
                              <a:gd name="T6" fmla="*/ 2635 w 4736"/>
                              <a:gd name="T7" fmla="*/ 779 h 1311"/>
                              <a:gd name="T8" fmla="*/ 2999 w 4736"/>
                              <a:gd name="T9" fmla="*/ 1289 h 1311"/>
                              <a:gd name="T10" fmla="*/ 3018 w 4736"/>
                              <a:gd name="T11" fmla="*/ 745 h 1311"/>
                              <a:gd name="T12" fmla="*/ 2949 w 4736"/>
                              <a:gd name="T13" fmla="*/ 488 h 1311"/>
                              <a:gd name="T14" fmla="*/ 2635 w 4736"/>
                              <a:gd name="T15" fmla="*/ 525 h 1311"/>
                              <a:gd name="T16" fmla="*/ 2860 w 4736"/>
                              <a:gd name="T17" fmla="*/ 269 h 1311"/>
                              <a:gd name="T18" fmla="*/ 2987 w 4736"/>
                              <a:gd name="T19" fmla="*/ 398 h 1311"/>
                              <a:gd name="T20" fmla="*/ 588 w 4736"/>
                              <a:gd name="T21" fmla="*/ 17 h 1311"/>
                              <a:gd name="T22" fmla="*/ 259 w 4736"/>
                              <a:gd name="T23" fmla="*/ 1289 h 1311"/>
                              <a:gd name="T24" fmla="*/ 845 w 4736"/>
                              <a:gd name="T25" fmla="*/ 1053 h 1311"/>
                              <a:gd name="T26" fmla="*/ 1201 w 4736"/>
                              <a:gd name="T27" fmla="*/ 1289 h 1311"/>
                              <a:gd name="T28" fmla="*/ 588 w 4736"/>
                              <a:gd name="T29" fmla="*/ 17 h 1311"/>
                              <a:gd name="T30" fmla="*/ 616 w 4736"/>
                              <a:gd name="T31" fmla="*/ 516 h 1311"/>
                              <a:gd name="T32" fmla="*/ 486 w 4736"/>
                              <a:gd name="T33" fmla="*/ 799 h 1311"/>
                              <a:gd name="T34" fmla="*/ 2183 w 4736"/>
                              <a:gd name="T35" fmla="*/ 17 h 1311"/>
                              <a:gd name="T36" fmla="*/ 2039 w 4736"/>
                              <a:gd name="T37" fmla="*/ 1167 h 1311"/>
                              <a:gd name="T38" fmla="*/ 1344 w 4736"/>
                              <a:gd name="T39" fmla="*/ 1168 h 1311"/>
                              <a:gd name="T40" fmla="*/ 1198 w 4736"/>
                              <a:gd name="T41" fmla="*/ 17 h 1311"/>
                              <a:gd name="T42" fmla="*/ 1452 w 4736"/>
                              <a:gd name="T43" fmla="*/ 819 h 1311"/>
                              <a:gd name="T44" fmla="*/ 1692 w 4736"/>
                              <a:gd name="T45" fmla="*/ 1057 h 1311"/>
                              <a:gd name="T46" fmla="*/ 1929 w 4736"/>
                              <a:gd name="T47" fmla="*/ 821 h 1311"/>
                              <a:gd name="T48" fmla="*/ 3444 w 4736"/>
                              <a:gd name="T49" fmla="*/ 13 h 1311"/>
                              <a:gd name="T50" fmla="*/ 3696 w 4736"/>
                              <a:gd name="T51" fmla="*/ 1291 h 1311"/>
                              <a:gd name="T52" fmla="*/ 3444 w 4736"/>
                              <a:gd name="T53" fmla="*/ 13 h 1311"/>
                              <a:gd name="T54" fmla="*/ 4703 w 4736"/>
                              <a:gd name="T55" fmla="*/ 1068 h 1311"/>
                              <a:gd name="T56" fmla="*/ 4476 w 4736"/>
                              <a:gd name="T57" fmla="*/ 1273 h 1311"/>
                              <a:gd name="T58" fmla="*/ 4141 w 4736"/>
                              <a:gd name="T59" fmla="*/ 1280 h 1311"/>
                              <a:gd name="T60" fmla="*/ 3995 w 4736"/>
                              <a:gd name="T61" fmla="*/ 1212 h 1311"/>
                              <a:gd name="T62" fmla="*/ 3855 w 4736"/>
                              <a:gd name="T63" fmla="*/ 1092 h 1311"/>
                              <a:gd name="T64" fmla="*/ 4086 w 4736"/>
                              <a:gd name="T65" fmla="*/ 956 h 1311"/>
                              <a:gd name="T66" fmla="*/ 4227 w 4736"/>
                              <a:gd name="T67" fmla="*/ 1035 h 1311"/>
                              <a:gd name="T68" fmla="*/ 4366 w 4736"/>
                              <a:gd name="T69" fmla="*/ 1042 h 1311"/>
                              <a:gd name="T70" fmla="*/ 4464 w 4736"/>
                              <a:gd name="T71" fmla="*/ 979 h 1311"/>
                              <a:gd name="T72" fmla="*/ 4471 w 4736"/>
                              <a:gd name="T73" fmla="*/ 883 h 1311"/>
                              <a:gd name="T74" fmla="*/ 4368 w 4736"/>
                              <a:gd name="T75" fmla="*/ 802 h 1311"/>
                              <a:gd name="T76" fmla="*/ 4116 w 4736"/>
                              <a:gd name="T77" fmla="*/ 691 h 1311"/>
                              <a:gd name="T78" fmla="*/ 3927 w 4736"/>
                              <a:gd name="T79" fmla="*/ 508 h 1311"/>
                              <a:gd name="T80" fmla="*/ 3930 w 4736"/>
                              <a:gd name="T81" fmla="*/ 226 h 1311"/>
                              <a:gd name="T82" fmla="*/ 4142 w 4736"/>
                              <a:gd name="T83" fmla="*/ 29 h 1311"/>
                              <a:gd name="T84" fmla="*/ 4414 w 4736"/>
                              <a:gd name="T85" fmla="*/ 13 h 1311"/>
                              <a:gd name="T86" fmla="*/ 4622 w 4736"/>
                              <a:gd name="T87" fmla="*/ 93 h 1311"/>
                              <a:gd name="T88" fmla="*/ 4543 w 4736"/>
                              <a:gd name="T89" fmla="*/ 344 h 1311"/>
                              <a:gd name="T90" fmla="*/ 4400 w 4736"/>
                              <a:gd name="T91" fmla="*/ 269 h 1311"/>
                              <a:gd name="T92" fmla="*/ 4199 w 4736"/>
                              <a:gd name="T93" fmla="*/ 284 h 1311"/>
                              <a:gd name="T94" fmla="*/ 4171 w 4736"/>
                              <a:gd name="T95" fmla="*/ 417 h 1311"/>
                              <a:gd name="T96" fmla="*/ 4275 w 4736"/>
                              <a:gd name="T97" fmla="*/ 488 h 1311"/>
                              <a:gd name="T98" fmla="*/ 4532 w 4736"/>
                              <a:gd name="T99" fmla="*/ 600 h 1311"/>
                              <a:gd name="T100" fmla="*/ 4717 w 4736"/>
                              <a:gd name="T101" fmla="*/ 795 h 1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4736" h="1311">
                                <a:moveTo>
                                  <a:pt x="3180" y="606"/>
                                </a:moveTo>
                                <a:cubicBezTo>
                                  <a:pt x="3220" y="544"/>
                                  <a:pt x="3241" y="475"/>
                                  <a:pt x="3241" y="398"/>
                                </a:cubicBezTo>
                                <a:cubicBezTo>
                                  <a:pt x="3241" y="293"/>
                                  <a:pt x="3204" y="203"/>
                                  <a:pt x="3129" y="128"/>
                                </a:cubicBezTo>
                                <a:cubicBezTo>
                                  <a:pt x="3055" y="53"/>
                                  <a:pt x="2965" y="15"/>
                                  <a:pt x="2860" y="15"/>
                                </a:cubicBezTo>
                                <a:cubicBezTo>
                                  <a:pt x="2381" y="15"/>
                                  <a:pt x="2381" y="15"/>
                                  <a:pt x="2381" y="15"/>
                                </a:cubicBezTo>
                                <a:cubicBezTo>
                                  <a:pt x="2381" y="1288"/>
                                  <a:pt x="2381" y="1288"/>
                                  <a:pt x="2381" y="1288"/>
                                </a:cubicBezTo>
                                <a:cubicBezTo>
                                  <a:pt x="2635" y="1288"/>
                                  <a:pt x="2635" y="1288"/>
                                  <a:pt x="2635" y="1288"/>
                                </a:cubicBezTo>
                                <a:cubicBezTo>
                                  <a:pt x="2635" y="779"/>
                                  <a:pt x="2635" y="779"/>
                                  <a:pt x="2635" y="779"/>
                                </a:cubicBezTo>
                                <a:cubicBezTo>
                                  <a:pt x="2762" y="779"/>
                                  <a:pt x="2762" y="779"/>
                                  <a:pt x="2762" y="779"/>
                                </a:cubicBezTo>
                                <a:cubicBezTo>
                                  <a:pt x="2999" y="1289"/>
                                  <a:pt x="2999" y="1289"/>
                                  <a:pt x="2999" y="1289"/>
                                </a:cubicBezTo>
                                <a:cubicBezTo>
                                  <a:pt x="3270" y="1289"/>
                                  <a:pt x="3270" y="1289"/>
                                  <a:pt x="3270" y="1289"/>
                                </a:cubicBezTo>
                                <a:cubicBezTo>
                                  <a:pt x="3018" y="745"/>
                                  <a:pt x="3018" y="745"/>
                                  <a:pt x="3018" y="745"/>
                                </a:cubicBezTo>
                                <a:cubicBezTo>
                                  <a:pt x="3085" y="715"/>
                                  <a:pt x="3139" y="668"/>
                                  <a:pt x="3180" y="606"/>
                                </a:cubicBezTo>
                                <a:close/>
                                <a:moveTo>
                                  <a:pt x="2949" y="488"/>
                                </a:moveTo>
                                <a:cubicBezTo>
                                  <a:pt x="2925" y="513"/>
                                  <a:pt x="2895" y="525"/>
                                  <a:pt x="2860" y="525"/>
                                </a:cubicBezTo>
                                <a:cubicBezTo>
                                  <a:pt x="2635" y="525"/>
                                  <a:pt x="2635" y="525"/>
                                  <a:pt x="2635" y="525"/>
                                </a:cubicBezTo>
                                <a:cubicBezTo>
                                  <a:pt x="2635" y="269"/>
                                  <a:pt x="2635" y="269"/>
                                  <a:pt x="2635" y="269"/>
                                </a:cubicBezTo>
                                <a:cubicBezTo>
                                  <a:pt x="2860" y="269"/>
                                  <a:pt x="2860" y="269"/>
                                  <a:pt x="2860" y="269"/>
                                </a:cubicBezTo>
                                <a:cubicBezTo>
                                  <a:pt x="2895" y="269"/>
                                  <a:pt x="2925" y="282"/>
                                  <a:pt x="2949" y="308"/>
                                </a:cubicBezTo>
                                <a:cubicBezTo>
                                  <a:pt x="2974" y="333"/>
                                  <a:pt x="2987" y="363"/>
                                  <a:pt x="2987" y="398"/>
                                </a:cubicBezTo>
                                <a:cubicBezTo>
                                  <a:pt x="2987" y="433"/>
                                  <a:pt x="2974" y="463"/>
                                  <a:pt x="2949" y="488"/>
                                </a:cubicBezTo>
                                <a:close/>
                                <a:moveTo>
                                  <a:pt x="588" y="17"/>
                                </a:moveTo>
                                <a:cubicBezTo>
                                  <a:pt x="0" y="1289"/>
                                  <a:pt x="0" y="1289"/>
                                  <a:pt x="0" y="1289"/>
                                </a:cubicBezTo>
                                <a:cubicBezTo>
                                  <a:pt x="259" y="1289"/>
                                  <a:pt x="259" y="1289"/>
                                  <a:pt x="259" y="1289"/>
                                </a:cubicBezTo>
                                <a:cubicBezTo>
                                  <a:pt x="367" y="1053"/>
                                  <a:pt x="367" y="1053"/>
                                  <a:pt x="367" y="1053"/>
                                </a:cubicBezTo>
                                <a:cubicBezTo>
                                  <a:pt x="845" y="1053"/>
                                  <a:pt x="845" y="1053"/>
                                  <a:pt x="845" y="1053"/>
                                </a:cubicBezTo>
                                <a:cubicBezTo>
                                  <a:pt x="945" y="1289"/>
                                  <a:pt x="945" y="1289"/>
                                  <a:pt x="945" y="1289"/>
                                </a:cubicBezTo>
                                <a:cubicBezTo>
                                  <a:pt x="1201" y="1289"/>
                                  <a:pt x="1201" y="1289"/>
                                  <a:pt x="1201" y="1289"/>
                                </a:cubicBezTo>
                                <a:cubicBezTo>
                                  <a:pt x="656" y="17"/>
                                  <a:pt x="656" y="17"/>
                                  <a:pt x="656" y="17"/>
                                </a:cubicBezTo>
                                <a:lnTo>
                                  <a:pt x="588" y="17"/>
                                </a:lnTo>
                                <a:close/>
                                <a:moveTo>
                                  <a:pt x="486" y="799"/>
                                </a:moveTo>
                                <a:cubicBezTo>
                                  <a:pt x="616" y="516"/>
                                  <a:pt x="616" y="516"/>
                                  <a:pt x="616" y="516"/>
                                </a:cubicBezTo>
                                <a:cubicBezTo>
                                  <a:pt x="736" y="799"/>
                                  <a:pt x="736" y="799"/>
                                  <a:pt x="736" y="799"/>
                                </a:cubicBezTo>
                                <a:lnTo>
                                  <a:pt x="486" y="799"/>
                                </a:lnTo>
                                <a:close/>
                                <a:moveTo>
                                  <a:pt x="1929" y="17"/>
                                </a:moveTo>
                                <a:cubicBezTo>
                                  <a:pt x="2183" y="17"/>
                                  <a:pt x="2183" y="17"/>
                                  <a:pt x="2183" y="17"/>
                                </a:cubicBezTo>
                                <a:cubicBezTo>
                                  <a:pt x="2183" y="819"/>
                                  <a:pt x="2183" y="819"/>
                                  <a:pt x="2183" y="819"/>
                                </a:cubicBezTo>
                                <a:cubicBezTo>
                                  <a:pt x="2183" y="955"/>
                                  <a:pt x="2135" y="1071"/>
                                  <a:pt x="2039" y="1167"/>
                                </a:cubicBezTo>
                                <a:cubicBezTo>
                                  <a:pt x="1943" y="1263"/>
                                  <a:pt x="1827" y="1311"/>
                                  <a:pt x="1692" y="1311"/>
                                </a:cubicBezTo>
                                <a:cubicBezTo>
                                  <a:pt x="1556" y="1311"/>
                                  <a:pt x="1440" y="1263"/>
                                  <a:pt x="1344" y="1168"/>
                                </a:cubicBezTo>
                                <a:cubicBezTo>
                                  <a:pt x="1248" y="1072"/>
                                  <a:pt x="1199" y="957"/>
                                  <a:pt x="1198" y="821"/>
                                </a:cubicBezTo>
                                <a:cubicBezTo>
                                  <a:pt x="1198" y="17"/>
                                  <a:pt x="1198" y="17"/>
                                  <a:pt x="1198" y="17"/>
                                </a:cubicBezTo>
                                <a:cubicBezTo>
                                  <a:pt x="1452" y="17"/>
                                  <a:pt x="1452" y="17"/>
                                  <a:pt x="1452" y="17"/>
                                </a:cubicBezTo>
                                <a:cubicBezTo>
                                  <a:pt x="1452" y="819"/>
                                  <a:pt x="1452" y="819"/>
                                  <a:pt x="1452" y="819"/>
                                </a:cubicBezTo>
                                <a:cubicBezTo>
                                  <a:pt x="1452" y="885"/>
                                  <a:pt x="1476" y="941"/>
                                  <a:pt x="1523" y="988"/>
                                </a:cubicBezTo>
                                <a:cubicBezTo>
                                  <a:pt x="1569" y="1034"/>
                                  <a:pt x="1625" y="1057"/>
                                  <a:pt x="1692" y="1057"/>
                                </a:cubicBezTo>
                                <a:cubicBezTo>
                                  <a:pt x="1757" y="1057"/>
                                  <a:pt x="1813" y="1034"/>
                                  <a:pt x="1859" y="988"/>
                                </a:cubicBezTo>
                                <a:cubicBezTo>
                                  <a:pt x="1903" y="943"/>
                                  <a:pt x="1927" y="888"/>
                                  <a:pt x="1929" y="821"/>
                                </a:cubicBezTo>
                                <a:lnTo>
                                  <a:pt x="1929" y="17"/>
                                </a:lnTo>
                                <a:close/>
                                <a:moveTo>
                                  <a:pt x="3444" y="13"/>
                                </a:moveTo>
                                <a:cubicBezTo>
                                  <a:pt x="3696" y="13"/>
                                  <a:pt x="3696" y="13"/>
                                  <a:pt x="3696" y="13"/>
                                </a:cubicBezTo>
                                <a:cubicBezTo>
                                  <a:pt x="3696" y="1291"/>
                                  <a:pt x="3696" y="1291"/>
                                  <a:pt x="3696" y="1291"/>
                                </a:cubicBezTo>
                                <a:cubicBezTo>
                                  <a:pt x="3444" y="1291"/>
                                  <a:pt x="3444" y="1291"/>
                                  <a:pt x="3444" y="1291"/>
                                </a:cubicBezTo>
                                <a:lnTo>
                                  <a:pt x="3444" y="13"/>
                                </a:lnTo>
                                <a:close/>
                                <a:moveTo>
                                  <a:pt x="4736" y="916"/>
                                </a:moveTo>
                                <a:cubicBezTo>
                                  <a:pt x="4736" y="970"/>
                                  <a:pt x="4725" y="1020"/>
                                  <a:pt x="4703" y="1068"/>
                                </a:cubicBezTo>
                                <a:cubicBezTo>
                                  <a:pt x="4681" y="1115"/>
                                  <a:pt x="4651" y="1156"/>
                                  <a:pt x="4613" y="1191"/>
                                </a:cubicBezTo>
                                <a:cubicBezTo>
                                  <a:pt x="4575" y="1226"/>
                                  <a:pt x="4529" y="1253"/>
                                  <a:pt x="4476" y="1273"/>
                                </a:cubicBezTo>
                                <a:cubicBezTo>
                                  <a:pt x="4423" y="1293"/>
                                  <a:pt x="4366" y="1303"/>
                                  <a:pt x="4304" y="1303"/>
                                </a:cubicBezTo>
                                <a:cubicBezTo>
                                  <a:pt x="4248" y="1303"/>
                                  <a:pt x="4194" y="1295"/>
                                  <a:pt x="4141" y="1280"/>
                                </a:cubicBezTo>
                                <a:cubicBezTo>
                                  <a:pt x="4089" y="1264"/>
                                  <a:pt x="4040" y="1241"/>
                                  <a:pt x="3994" y="1212"/>
                                </a:cubicBezTo>
                                <a:cubicBezTo>
                                  <a:pt x="3995" y="1212"/>
                                  <a:pt x="3995" y="1212"/>
                                  <a:pt x="3995" y="1212"/>
                                </a:cubicBezTo>
                                <a:cubicBezTo>
                                  <a:pt x="3962" y="1191"/>
                                  <a:pt x="3933" y="1169"/>
                                  <a:pt x="3908" y="1145"/>
                                </a:cubicBezTo>
                                <a:cubicBezTo>
                                  <a:pt x="3882" y="1120"/>
                                  <a:pt x="3865" y="1103"/>
                                  <a:pt x="3855" y="1092"/>
                                </a:cubicBezTo>
                                <a:cubicBezTo>
                                  <a:pt x="4045" y="916"/>
                                  <a:pt x="4045" y="916"/>
                                  <a:pt x="4045" y="916"/>
                                </a:cubicBezTo>
                                <a:cubicBezTo>
                                  <a:pt x="4053" y="927"/>
                                  <a:pt x="4067" y="941"/>
                                  <a:pt x="4086" y="956"/>
                                </a:cubicBezTo>
                                <a:cubicBezTo>
                                  <a:pt x="4105" y="971"/>
                                  <a:pt x="4126" y="986"/>
                                  <a:pt x="4150" y="999"/>
                                </a:cubicBezTo>
                                <a:cubicBezTo>
                                  <a:pt x="4175" y="1014"/>
                                  <a:pt x="4200" y="1025"/>
                                  <a:pt x="4227" y="1035"/>
                                </a:cubicBezTo>
                                <a:cubicBezTo>
                                  <a:pt x="4254" y="1045"/>
                                  <a:pt x="4279" y="1050"/>
                                  <a:pt x="4304" y="1050"/>
                                </a:cubicBezTo>
                                <a:cubicBezTo>
                                  <a:pt x="4324" y="1050"/>
                                  <a:pt x="4345" y="1047"/>
                                  <a:pt x="4366" y="1042"/>
                                </a:cubicBezTo>
                                <a:cubicBezTo>
                                  <a:pt x="4386" y="1038"/>
                                  <a:pt x="4405" y="1030"/>
                                  <a:pt x="4422" y="1020"/>
                                </a:cubicBezTo>
                                <a:cubicBezTo>
                                  <a:pt x="4439" y="1009"/>
                                  <a:pt x="4453" y="996"/>
                                  <a:pt x="4464" y="979"/>
                                </a:cubicBezTo>
                                <a:cubicBezTo>
                                  <a:pt x="4475" y="962"/>
                                  <a:pt x="4481" y="940"/>
                                  <a:pt x="4481" y="915"/>
                                </a:cubicBezTo>
                                <a:cubicBezTo>
                                  <a:pt x="4481" y="905"/>
                                  <a:pt x="4477" y="894"/>
                                  <a:pt x="4471" y="883"/>
                                </a:cubicBezTo>
                                <a:cubicBezTo>
                                  <a:pt x="4464" y="871"/>
                                  <a:pt x="4452" y="859"/>
                                  <a:pt x="4436" y="845"/>
                                </a:cubicBezTo>
                                <a:cubicBezTo>
                                  <a:pt x="4420" y="832"/>
                                  <a:pt x="4397" y="818"/>
                                  <a:pt x="4368" y="802"/>
                                </a:cubicBezTo>
                                <a:cubicBezTo>
                                  <a:pt x="4338" y="787"/>
                                  <a:pt x="4302" y="771"/>
                                  <a:pt x="4258" y="754"/>
                                </a:cubicBezTo>
                                <a:cubicBezTo>
                                  <a:pt x="4207" y="735"/>
                                  <a:pt x="4160" y="714"/>
                                  <a:pt x="4116" y="691"/>
                                </a:cubicBezTo>
                                <a:cubicBezTo>
                                  <a:pt x="4072" y="669"/>
                                  <a:pt x="4034" y="642"/>
                                  <a:pt x="4002" y="612"/>
                                </a:cubicBezTo>
                                <a:cubicBezTo>
                                  <a:pt x="3969" y="581"/>
                                  <a:pt x="3945" y="547"/>
                                  <a:pt x="3927" y="508"/>
                                </a:cubicBezTo>
                                <a:cubicBezTo>
                                  <a:pt x="3909" y="469"/>
                                  <a:pt x="3900" y="424"/>
                                  <a:pt x="3900" y="373"/>
                                </a:cubicBezTo>
                                <a:cubicBezTo>
                                  <a:pt x="3900" y="320"/>
                                  <a:pt x="3910" y="271"/>
                                  <a:pt x="3930" y="226"/>
                                </a:cubicBezTo>
                                <a:cubicBezTo>
                                  <a:pt x="3949" y="180"/>
                                  <a:pt x="3977" y="141"/>
                                  <a:pt x="4013" y="107"/>
                                </a:cubicBezTo>
                                <a:cubicBezTo>
                                  <a:pt x="4049" y="74"/>
                                  <a:pt x="4092" y="48"/>
                                  <a:pt x="4142" y="29"/>
                                </a:cubicBezTo>
                                <a:cubicBezTo>
                                  <a:pt x="4193" y="10"/>
                                  <a:pt x="4248" y="0"/>
                                  <a:pt x="4309" y="0"/>
                                </a:cubicBezTo>
                                <a:cubicBezTo>
                                  <a:pt x="4342" y="0"/>
                                  <a:pt x="4377" y="5"/>
                                  <a:pt x="4414" y="13"/>
                                </a:cubicBezTo>
                                <a:cubicBezTo>
                                  <a:pt x="4451" y="22"/>
                                  <a:pt x="4487" y="33"/>
                                  <a:pt x="4523" y="46"/>
                                </a:cubicBezTo>
                                <a:cubicBezTo>
                                  <a:pt x="4558" y="59"/>
                                  <a:pt x="4591" y="75"/>
                                  <a:pt x="4622" y="93"/>
                                </a:cubicBezTo>
                                <a:cubicBezTo>
                                  <a:pt x="4653" y="110"/>
                                  <a:pt x="4679" y="128"/>
                                  <a:pt x="4700" y="146"/>
                                </a:cubicBezTo>
                                <a:cubicBezTo>
                                  <a:pt x="4543" y="344"/>
                                  <a:pt x="4543" y="344"/>
                                  <a:pt x="4543" y="344"/>
                                </a:cubicBezTo>
                                <a:cubicBezTo>
                                  <a:pt x="4520" y="328"/>
                                  <a:pt x="4496" y="313"/>
                                  <a:pt x="4472" y="300"/>
                                </a:cubicBezTo>
                                <a:cubicBezTo>
                                  <a:pt x="4451" y="289"/>
                                  <a:pt x="4427" y="278"/>
                                  <a:pt x="4400" y="269"/>
                                </a:cubicBezTo>
                                <a:cubicBezTo>
                                  <a:pt x="4374" y="259"/>
                                  <a:pt x="4346" y="254"/>
                                  <a:pt x="4318" y="254"/>
                                </a:cubicBezTo>
                                <a:cubicBezTo>
                                  <a:pt x="4267" y="254"/>
                                  <a:pt x="4227" y="264"/>
                                  <a:pt x="4199" y="284"/>
                                </a:cubicBezTo>
                                <a:cubicBezTo>
                                  <a:pt x="4170" y="304"/>
                                  <a:pt x="4156" y="333"/>
                                  <a:pt x="4156" y="371"/>
                                </a:cubicBezTo>
                                <a:cubicBezTo>
                                  <a:pt x="4156" y="388"/>
                                  <a:pt x="4161" y="403"/>
                                  <a:pt x="4171" y="417"/>
                                </a:cubicBezTo>
                                <a:cubicBezTo>
                                  <a:pt x="4182" y="431"/>
                                  <a:pt x="4196" y="444"/>
                                  <a:pt x="4213" y="456"/>
                                </a:cubicBezTo>
                                <a:cubicBezTo>
                                  <a:pt x="4231" y="467"/>
                                  <a:pt x="4251" y="478"/>
                                  <a:pt x="4275" y="488"/>
                                </a:cubicBezTo>
                                <a:cubicBezTo>
                                  <a:pt x="4298" y="497"/>
                                  <a:pt x="4322" y="507"/>
                                  <a:pt x="4348" y="515"/>
                                </a:cubicBezTo>
                                <a:cubicBezTo>
                                  <a:pt x="4421" y="543"/>
                                  <a:pt x="4482" y="571"/>
                                  <a:pt x="4532" y="600"/>
                                </a:cubicBezTo>
                                <a:cubicBezTo>
                                  <a:pt x="4582" y="628"/>
                                  <a:pt x="4622" y="659"/>
                                  <a:pt x="4652" y="691"/>
                                </a:cubicBezTo>
                                <a:cubicBezTo>
                                  <a:pt x="4683" y="723"/>
                                  <a:pt x="4704" y="758"/>
                                  <a:pt x="4717" y="795"/>
                                </a:cubicBezTo>
                                <a:cubicBezTo>
                                  <a:pt x="4730" y="832"/>
                                  <a:pt x="4736" y="873"/>
                                  <a:pt x="4736" y="9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16647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524750" y="0"/>
                            <a:ext cx="36195" cy="36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group id="Groep 815116572" style="position:absolute;margin-left:58.55pt;margin-top:-1.3pt;width:538.7pt;height:90.75pt;z-index:251657216;mso-position-horizontal-relative:page;mso-position-vertical-relative:page;mso-height-relative:margin" coordsize="68414,11525" coordorigin="7194" o:spid="_x0000_s1026" w14:anchorId="4045D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">
                <v:shape id="Freeform 11" style="position:absolute;left:7194;top:10553;width:19063;height:972;visibility:visible;mso-wrap-style:square;v-text-anchor:top" coordsize="6004,307" o:spid="_x0000_s1027" fillcolor="#09c" stroked="f" path="m147,128c247,299,247,299,247,299v-62,,-62,,-62,c111,171,111,171,111,171,56,239,56,239,56,239v,60,,60,,60c,299,,299,,299,,8,,8,,8v56,,56,,56,c56,167,56,167,56,167,180,8,180,8,180,8v65,,65,,65,l147,128xm542,154v,105,-39,153,-130,153c320,307,281,259,281,154,281,49,320,1,412,1v91,,130,48,130,153xm484,154c484,80,463,50,412,50v-51,,-72,30,-72,104c340,228,361,257,412,257v51,,72,-29,72,-103xm818,231c683,8,683,8,683,8v-64,,-64,,-64,c618,299,618,299,618,299v53,,53,,53,c669,72,669,72,669,72,803,299,803,299,803,299v65,,65,,65,c868,8,868,8,868,8v-53,,-53,,-53,l818,231xm956,299v57,,57,,57,c1013,8,1013,8,1013,8v-57,,-57,,-57,l956,299xm1301,231c1167,8,1167,8,1167,8v-65,,-65,,-65,c1101,299,1101,299,1101,299v54,,54,,54,c1152,72,1152,72,1152,72v135,227,135,227,135,227c1351,299,1351,299,1351,299v,-291,,-291,,-291c1298,8,1298,8,1298,8r3,223xm1685,8v-65,,-65,,-65,c1496,167,1496,167,1496,167v,-159,,-159,,-159c1440,8,1440,8,1440,8v,291,,291,,291c1496,299,1496,299,1496,299v,-60,,-60,,-60c1551,171,1551,171,1551,171v74,128,74,128,74,128c1687,299,1687,299,1687,299,1587,128,1587,128,1587,128l1685,8xm1805,8v-57,,-57,,-57,c1748,299,1748,299,1748,299v182,,182,,182,c1930,248,1930,248,1930,248v-125,,-125,,-125,l1805,8xm1993,229v,70,,70,,70c2050,299,2050,299,2050,299v,-191,,-191,,-191c2050,8,2050,8,2050,8v-57,,-57,,-57,l1993,229xm2193,177v,55,-11,71,-59,71c2110,248,2110,248,2110,248v,51,,51,,51c2134,299,2134,299,2134,299v105,,116,-32,116,-122c2250,8,2250,8,2250,8v-57,,-57,,-57,l2193,177xm2579,8v-65,,-65,,-65,c2390,167,2390,167,2390,167v,-159,,-159,,-159c2334,8,2334,8,2334,8v,291,,291,,291c2390,299,2390,299,2390,299v,-60,,-60,,-60c2445,171,2445,171,2445,171v74,128,74,128,74,128c2581,299,2581,299,2581,299,2481,128,2481,128,2481,128l2579,8xm2699,172v124,,124,,124,c2823,128,2823,128,2823,128v-124,,-124,,-124,c2699,56,2699,56,2699,56v145,,145,,145,c2844,8,2844,8,2844,8v-202,,-202,,-202,c2642,299,2642,299,2642,299v205,,205,,205,c2847,251,2847,251,2847,251v-148,,-148,,-148,l2699,172xm3185,8v110,291,110,291,110,291c3233,299,3233,299,3233,299v-20,-57,-20,-57,-20,-57c3090,242,3090,242,3090,242v-20,57,-20,57,-20,57c3009,299,3009,299,3009,299,3119,8,3119,8,3119,8r66,xm3198,196c3151,58,3151,58,3151,58v-46,138,-46,138,-46,138l3198,196xm3515,152v,75,-13,103,-62,103c3404,255,3391,227,3391,152v,-144,,-144,,-144c3334,8,3334,8,3334,8v,148,,148,,148c3334,254,3352,307,3453,307v103,,120,-53,120,-151c3573,8,3573,8,3573,8v-58,,-58,,-58,l3515,152xm3844,194v55,105,55,105,55,105c3838,299,3838,299,3838,299v-47,-98,-47,-98,-47,-98c3784,202,3777,202,3769,202v-56,,-56,,-56,c3713,299,3713,299,3713,299v-57,,-57,,-57,c3656,8,3656,8,3656,8v115,,115,,115,c3860,8,3897,27,3897,105v,51,-16,77,-53,89xm3838,105v,-45,-26,-50,-73,-50c3713,55,3713,55,3713,55v,99,,99,,99c3765,154,3765,154,3765,154v47,,73,-5,73,-49xm3973,252v,47,,47,,47c4030,299,4030,299,4030,299v,-181,,-181,,-181c4030,8,4030,8,4030,8v-57,,-57,,-57,l3973,252xm4165,86v,-21,15,-39,59,-38c4270,48,4282,69,4285,91v53,-10,53,-10,53,-10c4333,30,4302,1,4224,1,4145,,4109,34,4109,88v-1,113,179,67,179,133c4288,249,4265,261,4228,260v-41,,-64,-16,-67,-50c4107,218,4107,218,4107,218v5,60,46,88,118,89c4304,307,4346,278,4346,219v,-113,-181,-68,-181,-133xm4656,50v38,,60,17,65,53c4774,96,4774,96,4774,96,4769,32,4732,1,4656,1v-90,,-128,48,-128,153c4528,259,4566,307,4656,307v84,-1,117,-41,117,-45c4773,152,4773,152,4773,152v-106,,-106,,-106,c4667,191,4667,191,4667,191v55,,55,,55,c4722,235,4722,235,4722,235v,8,-23,24,-64,24c4608,259,4586,231,4586,154v,-74,22,-104,70,-104xm5041,194v55,105,55,105,55,105c5035,299,5035,299,5035,299v-47,-98,-47,-98,-47,-98c4981,202,4974,202,4967,202v-57,,-57,,-57,c4910,299,4910,299,4910,299v-57,,-57,,-57,c4853,8,4853,8,4853,8v115,,115,,115,c5057,8,5094,27,5094,105v,51,-16,77,-53,89xm5036,105v,-45,-27,-50,-74,-50c4910,55,4910,55,4910,55v,99,,99,,99c4962,154,4962,154,4962,154v47,,74,-5,74,-49xm5415,154v,105,-39,153,-130,153c5193,307,5154,259,5154,154,5154,49,5193,1,5285,1v91,,130,48,130,153xm5357,154v,-74,-21,-104,-72,-104c5234,50,5213,80,5213,154v,74,21,103,72,103c5336,257,5357,228,5357,154xm5547,172v125,,125,,125,c5672,128,5672,128,5672,128v-125,,-125,,-125,c5547,56,5547,56,5547,56v146,,146,,146,c5693,8,5693,8,5693,8v-202,,-202,,-202,c5491,299,5491,299,5491,299v205,,205,,205,c5696,251,5696,251,5696,251v-149,,-149,,-149,l5547,172xm6004,108v,79,-37,101,-140,101c5821,209,5821,209,5821,209v,90,,90,,90c5765,299,5765,299,5765,299v,-291,,-291,,-291c5864,8,5864,8,5864,8v103,,140,21,140,100xm5945,108v,-48,-27,-54,-73,-54c5821,54,5821,54,5821,54v,107,,107,,107c5872,161,5872,161,5872,161v46,,73,-6,73,-5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">
                  <v:path arrowok="t" o:connecttype="custom" o:connectlocs="35243,54116;0,2532;77788,2532;89218,48736;130810,15823;259715,73104;213043,94623;275590,2532;321628,94623;413068,73104;366713,94623;428943,2532;514350,2532;457200,94623;515938,94623;573088,2532;612775,78484;632778,94623;632778,2532;669925,78484;714375,2532;798195,2532;741045,94623;799783,94623;856933,54432;856933,17722;838835,94623;856933,54432;1020128,76585;990283,2532;985838,62027;1076643,48103;1096328,97155;1116013,48103;1203643,63610;1160780,94623;1220470,61394;1178878,48736;1261428,94623;1261428,2532;1360488,28798;1361440,69939;1341438,97155;1498918,32596;1478280,97155;1481773,60445;1456055,48736;1598613,94623;1558925,94623;1617345,33229;1558925,17406;1719263,48736;1719263,48736;1677988,81332;1800860,40508;1807528,2532;1808480,79433;1861820,66141;1830388,2532;1864360,17089;1887538,34178" o:connectangles="0,0,0,0,0,0,0,0,0,0,0,0,0,0,0,0,0,0,0,0,0,0,0,0,0,0,0,0,0,0,0,0,0,0,0,0,0,0,0,0,0,0,0,0,0,0,0,0,0,0,0,0,0,0,0,0,0,0,0,0,0"/>
                  <o:lock v:ext="edit" verticies="t"/>
                </v:shape>
                <v:shape id="Freeform 12" style="position:absolute;left:11245;top:5378;width:15037;height:4166;visibility:visible;mso-wrap-style:square;v-text-anchor:top" coordsize="4736,1311" o:spid="_x0000_s1028" fillcolor="#336" stroked="f" path="m3180,606v40,-62,61,-131,61,-208c3241,293,3204,203,3129,128,3055,53,2965,15,2860,15v-479,,-479,,-479,c2381,1288,2381,1288,2381,1288v254,,254,,254,c2635,779,2635,779,2635,779v127,,127,,127,c2999,1289,2999,1289,2999,1289v271,,271,,271,c3018,745,3018,745,3018,745v67,-30,121,-77,162,-139xm2949,488v-24,25,-54,37,-89,37c2635,525,2635,525,2635,525v,-256,,-256,,-256c2860,269,2860,269,2860,269v35,,65,13,89,39c2974,333,2987,363,2987,398v,35,-13,65,-38,90xm588,17c,1289,,1289,,1289v259,,259,,259,c367,1053,367,1053,367,1053v478,,478,,478,c945,1289,945,1289,945,1289v256,,256,,256,c656,17,656,17,656,17r-68,xm486,799c616,516,616,516,616,516,736,799,736,799,736,799r-250,xm1929,17v254,,254,,254,c2183,819,2183,819,2183,819v,136,-48,252,-144,348c1943,1263,1827,1311,1692,1311v-136,,-252,-48,-348,-143c1248,1072,1199,957,1198,821v,-804,,-804,,-804c1452,17,1452,17,1452,17v,802,,802,,802c1452,885,1476,941,1523,988v46,46,102,69,169,69c1757,1057,1813,1034,1859,988v44,-45,68,-100,70,-167l1929,17xm3444,13v252,,252,,252,c3696,1291,3696,1291,3696,1291v-252,,-252,,-252,l3444,13xm4736,916v,54,-11,104,-33,152c4681,1115,4651,1156,4613,1191v-38,35,-84,62,-137,82c4423,1293,4366,1303,4304,1303v-56,,-110,-8,-163,-23c4089,1264,4040,1241,3994,1212v1,,1,,1,c3962,1191,3933,1169,3908,1145v-26,-25,-43,-42,-53,-53c4045,916,4045,916,4045,916v8,11,22,25,41,40c4105,971,4126,986,4150,999v25,15,50,26,77,36c4254,1045,4279,1050,4304,1050v20,,41,-3,62,-8c4386,1038,4405,1030,4422,1020v17,-11,31,-24,42,-41c4475,962,4481,940,4481,915v,-10,-4,-21,-10,-32c4464,871,4452,859,4436,845v-16,-13,-39,-27,-68,-43c4338,787,4302,771,4258,754v-51,-19,-98,-40,-142,-63c4072,669,4034,642,4002,612v-33,-31,-57,-65,-75,-104c3909,469,3900,424,3900,373v,-53,10,-102,30,-147c3949,180,3977,141,4013,107v36,-33,79,-59,129,-78c4193,10,4248,,4309,v33,,68,5,105,13c4451,22,4487,33,4523,46v35,13,68,29,99,47c4653,110,4679,128,4700,146,4543,344,4543,344,4543,344v-23,-16,-47,-31,-71,-44c4451,289,4427,278,4400,269v-26,-10,-54,-15,-82,-15c4267,254,4227,264,4199,284v-29,20,-43,49,-43,87c4156,388,4161,403,4171,417v11,14,25,27,42,39c4231,467,4251,478,4275,488v23,9,47,19,73,27c4421,543,4482,571,4532,600v50,28,90,59,120,91c4683,723,4704,758,4717,795v13,37,19,78,19,12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">
                  <v:path arrowok="t" o:connecttype="custom" o:connectlocs="1029018,126461;908050,4766;755968,409252;836613,247521;952183,409570;958215,236718;936308,155058;836613,166815;908050,85473;948373,126461;186690,5402;82233,409570;268288,334583;381318,409570;186690,5402;195580,163955;154305,253876;693103,5402;647383,370805;426720,371123;380365,5402;461010,260231;537210,335853;612458,260866;1093470,4131;1173480,410205;1093470,4131;1493203,339349;1421130,404486;1314768,406710;1268413,385104;1223963,346974;1297305,303762;1342073,328863;1386205,331087;1417320,311070;1419543,280566;1386840,254829;1306830,219560;1246823,161413;1247775,71810;1315085,9215;1401445,4131;1467485,29550;1442403,109303;1397000,85473;1333183,90239;1324293,132498;1357313,155058;1438910,190645;1497648,252605" o:connectangles="0,0,0,0,0,0,0,0,0,0,0,0,0,0,0,0,0,0,0,0,0,0,0,0,0,0,0,0,0,0,0,0,0,0,0,0,0,0,0,0,0,0,0,0,0,0,0,0,0,0,0"/>
                  <o:lock v:ext="edit" verticies="t"/>
                </v:shape>
                <v:rect id="Rectangle 14" style="position:absolute;left:75247;width:362;height:361;visibility:visible;mso-wrap-style:square;v-text-anchor:top" o:spid="_x0000_s1029" fillcolor="white [3212]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"/>
                <w10:wrap anchorx="page" anchory="page"/>
              </v:group>
            </w:pict>
          </mc:Fallback>
        </mc:AlternateContent>
      </w:r>
      <w:r w:rsidRPr="003A071C">
        <w:rPr>
          <w:noProof/>
        </w:rPr>
        <w:drawing>
          <wp:anchor distT="0" distB="0" distL="114300" distR="114300" simplePos="0" relativeHeight="251645952" behindDoc="1" locked="0" layoutInCell="0" allowOverlap="1" wp14:anchorId="47699A27" wp14:editId="6081B131">
            <wp:simplePos x="0" y="0"/>
            <wp:positionH relativeFrom="page">
              <wp:posOffset>15240</wp:posOffset>
            </wp:positionH>
            <wp:positionV relativeFrom="page">
              <wp:posOffset>60960</wp:posOffset>
            </wp:positionV>
            <wp:extent cx="7562103" cy="1078994"/>
            <wp:effectExtent l="0" t="0" r="1270" b="6985"/>
            <wp:wrapNone/>
            <wp:docPr id="36" name="P2007021315JU Logo Bloem Auris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103" cy="107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B29005" w14:textId="5F03AFB6" w:rsidR="55E66E3A" w:rsidRDefault="55E66E3A" w:rsidP="55E66E3A">
      <w:pPr>
        <w:pStyle w:val="BasistekstAuris"/>
      </w:pPr>
    </w:p>
    <w:p w14:paraId="2636BB4D" w14:textId="1C74C690" w:rsidR="55E66E3A" w:rsidRDefault="55E66E3A" w:rsidP="55E66E3A">
      <w:pPr>
        <w:pStyle w:val="BasistekstAuris"/>
      </w:pPr>
    </w:p>
    <w:p w14:paraId="06C833CB" w14:textId="1259D557" w:rsidR="55E66E3A" w:rsidRDefault="55E66E3A" w:rsidP="55E66E3A">
      <w:pPr>
        <w:pStyle w:val="BasistekstAuris"/>
      </w:pPr>
    </w:p>
    <w:p w14:paraId="5FE42446" w14:textId="1CB72A40" w:rsidR="55E66E3A" w:rsidRDefault="55E66E3A" w:rsidP="55E66E3A">
      <w:pPr>
        <w:pStyle w:val="BasistekstAuris"/>
      </w:pPr>
    </w:p>
    <w:p w14:paraId="550A9FD1" w14:textId="1AAC5659" w:rsidR="55E66E3A" w:rsidRDefault="55E66E3A" w:rsidP="55E66E3A">
      <w:pPr>
        <w:pStyle w:val="BasistekstAuris"/>
      </w:pPr>
    </w:p>
    <w:p w14:paraId="7D3B9347" w14:textId="77777777" w:rsidR="006C0C46" w:rsidRPr="003A071C" w:rsidRDefault="006C0C46" w:rsidP="006C0C46">
      <w:pPr>
        <w:pStyle w:val="Kop1"/>
        <w:numPr>
          <w:ilvl w:val="0"/>
          <w:numId w:val="0"/>
        </w:numPr>
        <w:spacing w:line="240" w:lineRule="auto"/>
        <w:rPr>
          <w:rFonts w:cs="Calibri Light"/>
          <w:b w:val="0"/>
          <w:bCs w:val="0"/>
          <w:sz w:val="22"/>
          <w:szCs w:val="22"/>
        </w:rPr>
      </w:pPr>
    </w:p>
    <w:p w14:paraId="71B8C569" w14:textId="77777777" w:rsidR="006C0C46" w:rsidRPr="003A071C" w:rsidRDefault="006C0C46" w:rsidP="006C0C46">
      <w:pPr>
        <w:pStyle w:val="Kop1"/>
        <w:numPr>
          <w:ilvl w:val="0"/>
          <w:numId w:val="0"/>
        </w:numPr>
        <w:spacing w:line="240" w:lineRule="auto"/>
        <w:rPr>
          <w:rFonts w:cs="Calibri Light"/>
          <w:b w:val="0"/>
          <w:bCs w:val="0"/>
          <w:sz w:val="22"/>
          <w:szCs w:val="22"/>
        </w:rPr>
      </w:pPr>
    </w:p>
    <w:p w14:paraId="4CC44225" w14:textId="142C786C" w:rsidR="003A071C" w:rsidRPr="003A071C" w:rsidRDefault="00B7012C" w:rsidP="00B7012C">
      <w:pPr>
        <w:pStyle w:val="Kop1"/>
        <w:numPr>
          <w:ilvl w:val="0"/>
          <w:numId w:val="0"/>
        </w:numPr>
        <w:spacing w:line="240" w:lineRule="auto"/>
        <w:ind w:left="360"/>
        <w:rPr>
          <w:rFonts w:cs="Calibri Light"/>
          <w:sz w:val="22"/>
          <w:szCs w:val="22"/>
        </w:rPr>
      </w:pPr>
      <w:bookmarkStart w:id="0" w:name="_Toc176424129"/>
      <w:r>
        <w:rPr>
          <w:rFonts w:cs="Calibri Light"/>
          <w:sz w:val="22"/>
          <w:szCs w:val="22"/>
        </w:rPr>
        <w:t>Bijlage C</w:t>
      </w:r>
      <w:r w:rsidR="003A071C" w:rsidRPr="003A071C">
        <w:rPr>
          <w:rFonts w:cs="Calibri Light"/>
          <w:sz w:val="22"/>
          <w:szCs w:val="22"/>
        </w:rPr>
        <w:t>: Checklist</w:t>
      </w:r>
      <w:bookmarkEnd w:id="0"/>
    </w:p>
    <w:p w14:paraId="202A5F6F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149BDE93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3A071C">
        <w:rPr>
          <w:rFonts w:ascii="Calibri Light" w:hAnsi="Calibri Light" w:cs="Calibri Light"/>
          <w:color w:val="333366" w:themeColor="text1"/>
          <w:sz w:val="22"/>
          <w:szCs w:val="22"/>
        </w:rPr>
        <w:t xml:space="preserve">De Inschrijving dient te zijn ingericht conform onderstaande structuur. </w:t>
      </w:r>
    </w:p>
    <w:p w14:paraId="3AB65830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0061F86B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3A071C">
        <w:rPr>
          <w:rFonts w:ascii="Calibri Light" w:hAnsi="Calibri Light" w:cs="Calibri Light"/>
          <w:color w:val="333366" w:themeColor="text1"/>
          <w:sz w:val="22"/>
          <w:szCs w:val="22"/>
        </w:rPr>
        <w:t>NB: Bij een aantal Standaardformulieren is een handtekening door een rechtsgeldige vertegenwoordiger van Deelnemer vereist (conform het uittreksel uit het register van de Kamer van Koophandel).</w:t>
      </w:r>
    </w:p>
    <w:p w14:paraId="4983BF38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38"/>
        <w:gridCol w:w="1842"/>
        <w:gridCol w:w="2835"/>
        <w:gridCol w:w="1305"/>
        <w:gridCol w:w="992"/>
        <w:gridCol w:w="283"/>
        <w:gridCol w:w="567"/>
        <w:gridCol w:w="681"/>
      </w:tblGrid>
      <w:tr w:rsidR="003A071C" w:rsidRPr="003A071C" w14:paraId="58C74F4D" w14:textId="77777777" w:rsidTr="00445285">
        <w:trPr>
          <w:trHeight w:val="344"/>
        </w:trPr>
        <w:tc>
          <w:tcPr>
            <w:tcW w:w="1134" w:type="dxa"/>
            <w:shd w:val="clear" w:color="auto" w:fill="C0C0C0"/>
          </w:tcPr>
          <w:p w14:paraId="5E4B907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C0C0C0"/>
          </w:tcPr>
          <w:p w14:paraId="13F264F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  <w:proofErr w:type="spellStart"/>
            <w:r w:rsidRPr="003A071C"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1842" w:type="dxa"/>
            <w:shd w:val="clear" w:color="auto" w:fill="C0C0C0"/>
          </w:tcPr>
          <w:p w14:paraId="55187754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  <w:t>Omschrijving</w:t>
            </w:r>
          </w:p>
        </w:tc>
        <w:tc>
          <w:tcPr>
            <w:tcW w:w="2835" w:type="dxa"/>
            <w:shd w:val="clear" w:color="auto" w:fill="C0C0C0"/>
          </w:tcPr>
          <w:p w14:paraId="26A6A74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  <w:t xml:space="preserve">Te hanteren Standaardformulier </w:t>
            </w:r>
          </w:p>
        </w:tc>
        <w:tc>
          <w:tcPr>
            <w:tcW w:w="1305" w:type="dxa"/>
            <w:shd w:val="clear" w:color="auto" w:fill="C0C0C0"/>
          </w:tcPr>
          <w:p w14:paraId="626D5AB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  <w:t>Bij inschrijving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0C0C0"/>
          </w:tcPr>
          <w:p w14:paraId="183DF03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  <w:t>Op verzoek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5C16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color w:val="333366" w:themeColor="text1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4A631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b/>
                <w:i/>
                <w:color w:val="333366" w:themeColor="text1"/>
                <w:sz w:val="22"/>
                <w:szCs w:val="22"/>
              </w:rPr>
            </w:pPr>
            <w:proofErr w:type="spellStart"/>
            <w:r w:rsidRPr="003A071C">
              <w:rPr>
                <w:rFonts w:ascii="Calibri Light" w:eastAsia="MS Mincho" w:hAnsi="Calibri Light" w:cs="Calibri Light"/>
                <w:b/>
                <w:i/>
                <w:color w:val="333366" w:themeColor="text1"/>
                <w:sz w:val="22"/>
                <w:szCs w:val="22"/>
              </w:rPr>
              <w:t>Checkbox</w:t>
            </w:r>
            <w:proofErr w:type="spellEnd"/>
            <w:r w:rsidRPr="003A071C">
              <w:rPr>
                <w:rFonts w:ascii="Calibri Light" w:eastAsia="MS Mincho" w:hAnsi="Calibri Light" w:cs="Calibri Light"/>
                <w:b/>
                <w:i/>
                <w:color w:val="333366" w:themeColor="text1"/>
                <w:sz w:val="22"/>
                <w:szCs w:val="22"/>
              </w:rPr>
              <w:t>: aanwezig bij Inschrijving</w:t>
            </w:r>
          </w:p>
        </w:tc>
      </w:tr>
      <w:tr w:rsidR="003A071C" w:rsidRPr="003A071C" w14:paraId="3DC6E2D2" w14:textId="77777777" w:rsidTr="00445285">
        <w:tc>
          <w:tcPr>
            <w:tcW w:w="1134" w:type="dxa"/>
            <w:vMerge w:val="restart"/>
          </w:tcPr>
          <w:p w14:paraId="713A2BC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Algemene verklaringen</w:t>
            </w:r>
          </w:p>
        </w:tc>
        <w:tc>
          <w:tcPr>
            <w:tcW w:w="738" w:type="dxa"/>
          </w:tcPr>
          <w:p w14:paraId="5FAED706" w14:textId="77777777" w:rsidR="003A071C" w:rsidRPr="003A071C" w:rsidDel="009F17F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A1</w:t>
            </w:r>
          </w:p>
        </w:tc>
        <w:tc>
          <w:tcPr>
            <w:tcW w:w="1842" w:type="dxa"/>
          </w:tcPr>
          <w:p w14:paraId="517BD7B9" w14:textId="77777777" w:rsidR="003A071C" w:rsidRPr="003A071C" w:rsidDel="00AC25FB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Aanbiedingsbrief</w:t>
            </w:r>
          </w:p>
        </w:tc>
        <w:tc>
          <w:tcPr>
            <w:tcW w:w="2835" w:type="dxa"/>
          </w:tcPr>
          <w:p w14:paraId="170FA62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Eigen format (zie hoofdstuk 4)</w:t>
            </w:r>
          </w:p>
        </w:tc>
        <w:tc>
          <w:tcPr>
            <w:tcW w:w="1305" w:type="dxa"/>
          </w:tcPr>
          <w:p w14:paraId="4E67019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60B5A1C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  <w:highlight w:val="red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30C1C8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  <w:highlight w:val="red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FE4B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0E774F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2A7DF747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199977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3D841B5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10198318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24607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27FFBF3A" w14:textId="77777777" w:rsidTr="00445285">
        <w:tc>
          <w:tcPr>
            <w:tcW w:w="1134" w:type="dxa"/>
            <w:vMerge/>
          </w:tcPr>
          <w:p w14:paraId="11F8677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01A6C7A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A2</w:t>
            </w:r>
          </w:p>
        </w:tc>
        <w:tc>
          <w:tcPr>
            <w:tcW w:w="1842" w:type="dxa"/>
          </w:tcPr>
          <w:p w14:paraId="76472A8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Uniform Europees Aanbestedingsdocument</w:t>
            </w:r>
          </w:p>
        </w:tc>
        <w:tc>
          <w:tcPr>
            <w:tcW w:w="2835" w:type="dxa"/>
          </w:tcPr>
          <w:p w14:paraId="2338B3AD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Standaardformulier A: Uniform Europees Aanbestedingsdocument</w:t>
            </w:r>
          </w:p>
        </w:tc>
        <w:tc>
          <w:tcPr>
            <w:tcW w:w="1305" w:type="dxa"/>
          </w:tcPr>
          <w:p w14:paraId="5151BF4D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4824C37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56A910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B991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3D848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6A1272E7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60CF00C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005DC29D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1D95F9BA" w14:textId="77777777" w:rsidTr="00445285">
        <w:trPr>
          <w:trHeight w:val="467"/>
        </w:trPr>
        <w:tc>
          <w:tcPr>
            <w:tcW w:w="1872" w:type="dxa"/>
            <w:gridSpan w:val="2"/>
            <w:vMerge w:val="restart"/>
          </w:tcPr>
          <w:p w14:paraId="1957E4C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i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i/>
                <w:color w:val="333366" w:themeColor="text1"/>
                <w:sz w:val="22"/>
                <w:szCs w:val="22"/>
              </w:rPr>
              <w:t xml:space="preserve">Optioneel </w:t>
            </w:r>
          </w:p>
          <w:p w14:paraId="5BF0337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(zie paragraaf 3.5) </w:t>
            </w:r>
          </w:p>
        </w:tc>
        <w:tc>
          <w:tcPr>
            <w:tcW w:w="1842" w:type="dxa"/>
            <w:vMerge w:val="restart"/>
          </w:tcPr>
          <w:p w14:paraId="28F3CE5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Beroep op derden </w:t>
            </w:r>
          </w:p>
        </w:tc>
        <w:tc>
          <w:tcPr>
            <w:tcW w:w="2835" w:type="dxa"/>
          </w:tcPr>
          <w:p w14:paraId="2C3F1B6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Standaardformulier B: Beroep financiële draagkracht </w:t>
            </w:r>
          </w:p>
        </w:tc>
        <w:tc>
          <w:tcPr>
            <w:tcW w:w="1305" w:type="dxa"/>
          </w:tcPr>
          <w:p w14:paraId="0C0BCCD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3BBDF5F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1922F3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94D8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9129DD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7AFFCA17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74685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41F8C72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7FFCBAC4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465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406E4136" w14:textId="77777777" w:rsidTr="00445285">
        <w:trPr>
          <w:trHeight w:val="466"/>
        </w:trPr>
        <w:tc>
          <w:tcPr>
            <w:tcW w:w="1872" w:type="dxa"/>
            <w:gridSpan w:val="2"/>
            <w:vMerge/>
          </w:tcPr>
          <w:p w14:paraId="1D9A064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14:paraId="38EE892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0FCCE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Standaardformulier C: Beroep technische bekwaamheid</w:t>
            </w:r>
          </w:p>
        </w:tc>
        <w:tc>
          <w:tcPr>
            <w:tcW w:w="1305" w:type="dxa"/>
          </w:tcPr>
          <w:p w14:paraId="23353EF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4CBD83A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6FF25D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18DB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96543D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7A2A68D2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394423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4804372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64C3A3C2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104395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79CBFD5C" w14:textId="77777777" w:rsidTr="00445285">
        <w:tc>
          <w:tcPr>
            <w:tcW w:w="1134" w:type="dxa"/>
            <w:vMerge w:val="restart"/>
          </w:tcPr>
          <w:p w14:paraId="60C8987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Uitsluitings-gronden</w:t>
            </w:r>
          </w:p>
        </w:tc>
        <w:tc>
          <w:tcPr>
            <w:tcW w:w="738" w:type="dxa"/>
          </w:tcPr>
          <w:p w14:paraId="0A8F1ED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U1</w:t>
            </w:r>
          </w:p>
        </w:tc>
        <w:tc>
          <w:tcPr>
            <w:tcW w:w="1842" w:type="dxa"/>
          </w:tcPr>
          <w:p w14:paraId="2F9F351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Inschrijving in het nationale beroeps-/handelsregister</w:t>
            </w:r>
          </w:p>
        </w:tc>
        <w:tc>
          <w:tcPr>
            <w:tcW w:w="2835" w:type="dxa"/>
          </w:tcPr>
          <w:p w14:paraId="09C4670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Inschrijving in het nationale beroeps-/handelsregister</w:t>
            </w:r>
          </w:p>
          <w:p w14:paraId="4EB26AA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  <w:p w14:paraId="2DB2C8C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i/>
                <w:color w:val="333366" w:themeColor="text1"/>
                <w:sz w:val="22"/>
                <w:szCs w:val="22"/>
              </w:rPr>
              <w:t>Indien van toepassing:</w:t>
            </w: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 Volmacht verklaring </w:t>
            </w:r>
          </w:p>
        </w:tc>
        <w:tc>
          <w:tcPr>
            <w:tcW w:w="1305" w:type="dxa"/>
          </w:tcPr>
          <w:p w14:paraId="3ECD965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0E7BB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76AC5CE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5639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7A3E9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0BC0238A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6520223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1CCCD9CB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63C1C650" w14:textId="77777777" w:rsidTr="00445285">
        <w:tc>
          <w:tcPr>
            <w:tcW w:w="1134" w:type="dxa"/>
            <w:vMerge/>
          </w:tcPr>
          <w:p w14:paraId="21C3B09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6B5AD94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U2</w:t>
            </w:r>
          </w:p>
        </w:tc>
        <w:tc>
          <w:tcPr>
            <w:tcW w:w="1842" w:type="dxa"/>
          </w:tcPr>
          <w:p w14:paraId="174EC174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Gedragsverklaring aanbesteden</w:t>
            </w:r>
          </w:p>
        </w:tc>
        <w:tc>
          <w:tcPr>
            <w:tcW w:w="2835" w:type="dxa"/>
          </w:tcPr>
          <w:p w14:paraId="4360436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Format </w:t>
            </w:r>
            <w:proofErr w:type="spellStart"/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Justis</w:t>
            </w:r>
            <w:proofErr w:type="spellEnd"/>
          </w:p>
        </w:tc>
        <w:tc>
          <w:tcPr>
            <w:tcW w:w="1305" w:type="dxa"/>
          </w:tcPr>
          <w:p w14:paraId="5F068C1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939987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5199D61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7A65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75645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4F967C46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5B2A6524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0476FC82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3BB4B722" w14:textId="77777777" w:rsidTr="00445285">
        <w:tc>
          <w:tcPr>
            <w:tcW w:w="1134" w:type="dxa"/>
            <w:vMerge/>
          </w:tcPr>
          <w:p w14:paraId="1BE1E90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44B5254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U3</w:t>
            </w:r>
          </w:p>
        </w:tc>
        <w:tc>
          <w:tcPr>
            <w:tcW w:w="1842" w:type="dxa"/>
          </w:tcPr>
          <w:p w14:paraId="7463108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Verklaring van de Belastingdienst</w:t>
            </w:r>
          </w:p>
        </w:tc>
        <w:tc>
          <w:tcPr>
            <w:tcW w:w="2835" w:type="dxa"/>
          </w:tcPr>
          <w:p w14:paraId="177E8DD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Format Belastingdienst</w:t>
            </w:r>
          </w:p>
        </w:tc>
        <w:tc>
          <w:tcPr>
            <w:tcW w:w="1305" w:type="dxa"/>
          </w:tcPr>
          <w:p w14:paraId="6D14804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68A9B8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4E7C912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A927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30AEC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05ADC4D7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7665169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1F207852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3FA97EFF" w14:textId="77777777" w:rsidTr="00445285">
        <w:tc>
          <w:tcPr>
            <w:tcW w:w="1134" w:type="dxa"/>
            <w:vMerge w:val="restart"/>
          </w:tcPr>
          <w:p w14:paraId="1EE268E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Geschiktheids-eisen</w:t>
            </w:r>
          </w:p>
        </w:tc>
        <w:tc>
          <w:tcPr>
            <w:tcW w:w="738" w:type="dxa"/>
          </w:tcPr>
          <w:p w14:paraId="6EDFE9D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E1</w:t>
            </w:r>
          </w:p>
        </w:tc>
        <w:tc>
          <w:tcPr>
            <w:tcW w:w="1842" w:type="dxa"/>
          </w:tcPr>
          <w:p w14:paraId="1F1AE19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Afdekking beroepsrisico’s</w:t>
            </w:r>
          </w:p>
        </w:tc>
        <w:tc>
          <w:tcPr>
            <w:tcW w:w="2835" w:type="dxa"/>
          </w:tcPr>
          <w:p w14:paraId="654CC9F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Format verzekering</w:t>
            </w:r>
          </w:p>
        </w:tc>
        <w:tc>
          <w:tcPr>
            <w:tcW w:w="1305" w:type="dxa"/>
          </w:tcPr>
          <w:p w14:paraId="4DEE36A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6B421B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077DB93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7C0C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EC9DC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366D36A7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16D68554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3EC5A721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511C5B93" w14:textId="77777777" w:rsidTr="00445285">
        <w:tc>
          <w:tcPr>
            <w:tcW w:w="1134" w:type="dxa"/>
            <w:vMerge/>
          </w:tcPr>
          <w:p w14:paraId="6479C69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2EC4736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E2</w:t>
            </w:r>
          </w:p>
        </w:tc>
        <w:tc>
          <w:tcPr>
            <w:tcW w:w="1842" w:type="dxa"/>
          </w:tcPr>
          <w:p w14:paraId="418C53D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Financiële draagkracht</w:t>
            </w:r>
          </w:p>
        </w:tc>
        <w:tc>
          <w:tcPr>
            <w:tcW w:w="2835" w:type="dxa"/>
          </w:tcPr>
          <w:p w14:paraId="3F7950FF" w14:textId="66365E85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Account</w:t>
            </w:r>
            <w:r w:rsidR="004A5DF5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ant</w:t>
            </w: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sverklaringen</w:t>
            </w:r>
          </w:p>
        </w:tc>
        <w:tc>
          <w:tcPr>
            <w:tcW w:w="1305" w:type="dxa"/>
          </w:tcPr>
          <w:p w14:paraId="2C25241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7E5B3C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322EF96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337B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1D4A04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1FAD297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3A071C" w:rsidRPr="003A071C" w14:paraId="6A5FBC8C" w14:textId="77777777" w:rsidTr="00445285">
        <w:tc>
          <w:tcPr>
            <w:tcW w:w="1134" w:type="dxa"/>
            <w:vMerge/>
          </w:tcPr>
          <w:p w14:paraId="47F1E9B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26A0377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E3</w:t>
            </w:r>
          </w:p>
        </w:tc>
        <w:tc>
          <w:tcPr>
            <w:tcW w:w="1842" w:type="dxa"/>
          </w:tcPr>
          <w:p w14:paraId="6B7BF71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Ervaring van de Deelnemer</w:t>
            </w:r>
          </w:p>
        </w:tc>
        <w:tc>
          <w:tcPr>
            <w:tcW w:w="2835" w:type="dxa"/>
          </w:tcPr>
          <w:p w14:paraId="0DC21B2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Standaardformulier D: Ervaring Deelnemer </w:t>
            </w:r>
          </w:p>
        </w:tc>
        <w:tc>
          <w:tcPr>
            <w:tcW w:w="1305" w:type="dxa"/>
          </w:tcPr>
          <w:p w14:paraId="6A99324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122B096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814FAC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4906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83EA6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5DC33892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21088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255E0EC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2468FA86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24287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633341FD" w14:textId="77777777" w:rsidTr="00445285">
        <w:trPr>
          <w:trHeight w:val="186"/>
        </w:trPr>
        <w:tc>
          <w:tcPr>
            <w:tcW w:w="1134" w:type="dxa"/>
            <w:vMerge/>
          </w:tcPr>
          <w:p w14:paraId="75D126D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73CBFA1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E4</w:t>
            </w:r>
          </w:p>
        </w:tc>
        <w:tc>
          <w:tcPr>
            <w:tcW w:w="1842" w:type="dxa"/>
          </w:tcPr>
          <w:p w14:paraId="73464B7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Certificeringen Deelnemer</w:t>
            </w:r>
          </w:p>
        </w:tc>
        <w:tc>
          <w:tcPr>
            <w:tcW w:w="2835" w:type="dxa"/>
          </w:tcPr>
          <w:p w14:paraId="6AC967C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9FE20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FAF66E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170AD05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80E4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7762E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7019ED7D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197679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2DB8CFB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26068544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41251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099D6BD4" w14:textId="77777777" w:rsidTr="00445285">
        <w:trPr>
          <w:trHeight w:val="186"/>
        </w:trPr>
        <w:tc>
          <w:tcPr>
            <w:tcW w:w="1134" w:type="dxa"/>
          </w:tcPr>
          <w:p w14:paraId="4077814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proofErr w:type="spellStart"/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Toetsings-criteria</w:t>
            </w:r>
            <w:proofErr w:type="spellEnd"/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</w:tcPr>
          <w:p w14:paraId="43A6FF4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T1 </w:t>
            </w:r>
          </w:p>
        </w:tc>
        <w:tc>
          <w:tcPr>
            <w:tcW w:w="1842" w:type="dxa"/>
          </w:tcPr>
          <w:p w14:paraId="789CC82B" w14:textId="77777777" w:rsidR="003A071C" w:rsidRPr="003A071C" w:rsidRDefault="003A071C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 xml:space="preserve">Akkoordverklaring </w:t>
            </w:r>
          </w:p>
        </w:tc>
        <w:tc>
          <w:tcPr>
            <w:tcW w:w="2835" w:type="dxa"/>
          </w:tcPr>
          <w:p w14:paraId="31B8175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Standaardformulier E: Akkoordverklaringen </w:t>
            </w:r>
          </w:p>
        </w:tc>
        <w:tc>
          <w:tcPr>
            <w:tcW w:w="1305" w:type="dxa"/>
          </w:tcPr>
          <w:p w14:paraId="7E64A9BD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X </w:t>
            </w:r>
          </w:p>
          <w:p w14:paraId="76D0B3E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9211F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7E60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CF93D2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5266C8DD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201822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4C349D8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198B21D3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1965461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7853C4D5" w14:textId="77777777" w:rsidTr="00445285">
        <w:tc>
          <w:tcPr>
            <w:tcW w:w="1134" w:type="dxa"/>
            <w:vMerge w:val="restart"/>
          </w:tcPr>
          <w:p w14:paraId="773E652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lastRenderedPageBreak/>
              <w:t xml:space="preserve">Gunnings-criteria </w:t>
            </w:r>
          </w:p>
        </w:tc>
        <w:tc>
          <w:tcPr>
            <w:tcW w:w="738" w:type="dxa"/>
          </w:tcPr>
          <w:p w14:paraId="2FBA76E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G1</w:t>
            </w:r>
          </w:p>
        </w:tc>
        <w:tc>
          <w:tcPr>
            <w:tcW w:w="1842" w:type="dxa"/>
          </w:tcPr>
          <w:p w14:paraId="1F708CE8" w14:textId="47DB5D0B" w:rsidR="003A071C" w:rsidRPr="003A071C" w:rsidRDefault="0034255B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Dienstverlening</w:t>
            </w:r>
          </w:p>
        </w:tc>
        <w:tc>
          <w:tcPr>
            <w:tcW w:w="2835" w:type="dxa"/>
          </w:tcPr>
          <w:p w14:paraId="3BDA65F7" w14:textId="13F13288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Eigen format (zie paragraaf </w:t>
            </w:r>
            <w:r w:rsidR="0034255B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7</w:t>
            </w: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.3.1)</w:t>
            </w:r>
          </w:p>
        </w:tc>
        <w:tc>
          <w:tcPr>
            <w:tcW w:w="1305" w:type="dxa"/>
          </w:tcPr>
          <w:p w14:paraId="44868BB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78AB0D9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5368FA9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22CD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EE59B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46F5A59D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58DF5ED6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0C4619AD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3E1000D9" w14:textId="77777777" w:rsidTr="00445285">
        <w:tc>
          <w:tcPr>
            <w:tcW w:w="1134" w:type="dxa"/>
            <w:vMerge/>
          </w:tcPr>
          <w:p w14:paraId="40B3080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2F48D17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G2</w:t>
            </w:r>
          </w:p>
        </w:tc>
        <w:tc>
          <w:tcPr>
            <w:tcW w:w="1842" w:type="dxa"/>
          </w:tcPr>
          <w:p w14:paraId="17995811" w14:textId="76E935AE" w:rsidR="003A071C" w:rsidRPr="003A071C" w:rsidRDefault="00D2257A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4C3CB329">
              <w:rPr>
                <w:rFonts w:ascii="Calibri Light" w:hAnsi="Calibri Light" w:cs="Calibri Light"/>
                <w:color w:val="000000" w:themeColor="text2"/>
                <w:sz w:val="22"/>
                <w:szCs w:val="22"/>
              </w:rPr>
              <w:t>Implementatieplan</w:t>
            </w:r>
          </w:p>
        </w:tc>
        <w:tc>
          <w:tcPr>
            <w:tcW w:w="2835" w:type="dxa"/>
          </w:tcPr>
          <w:p w14:paraId="70D44BBB" w14:textId="12337892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Eigen format (zie paragraaf </w:t>
            </w:r>
            <w:r w:rsidR="00D2257A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7</w:t>
            </w: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.3.2)</w:t>
            </w:r>
          </w:p>
        </w:tc>
        <w:tc>
          <w:tcPr>
            <w:tcW w:w="1305" w:type="dxa"/>
          </w:tcPr>
          <w:p w14:paraId="1B6A30A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53DA64D7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C5B7FF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839B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6DACA04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0284DF90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0472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3E813E3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7F3C0EC8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731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42F0A4A3" w14:textId="77777777" w:rsidTr="00445285">
        <w:tc>
          <w:tcPr>
            <w:tcW w:w="1134" w:type="dxa"/>
            <w:vMerge/>
          </w:tcPr>
          <w:p w14:paraId="06FD57C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401D4A0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G3</w:t>
            </w:r>
          </w:p>
        </w:tc>
        <w:tc>
          <w:tcPr>
            <w:tcW w:w="1842" w:type="dxa"/>
          </w:tcPr>
          <w:p w14:paraId="3EAECFFB" w14:textId="74E2331B" w:rsidR="003A071C" w:rsidRPr="003A071C" w:rsidRDefault="005213ED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1515A236">
              <w:rPr>
                <w:rFonts w:ascii="Calibri Light" w:hAnsi="Calibri Light" w:cs="Calibri Light"/>
                <w:color w:val="000000" w:themeColor="text2"/>
                <w:sz w:val="22"/>
                <w:szCs w:val="22"/>
              </w:rPr>
              <w:t>Casus</w:t>
            </w:r>
          </w:p>
        </w:tc>
        <w:tc>
          <w:tcPr>
            <w:tcW w:w="2835" w:type="dxa"/>
          </w:tcPr>
          <w:p w14:paraId="536DA24E" w14:textId="5B6AEB9A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Eigen format (zie paragraaf </w:t>
            </w:r>
            <w:r w:rsidR="005213ED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7</w:t>
            </w: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.3.3)</w:t>
            </w:r>
          </w:p>
        </w:tc>
        <w:tc>
          <w:tcPr>
            <w:tcW w:w="1305" w:type="dxa"/>
          </w:tcPr>
          <w:p w14:paraId="2FF8672C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679ADED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B63F8D5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DE09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ADD93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037232ED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67465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4F1866D1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762D4D05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78071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A071C" w:rsidRPr="003A071C" w14:paraId="2CBCE131" w14:textId="77777777" w:rsidTr="00445285">
        <w:tc>
          <w:tcPr>
            <w:tcW w:w="1134" w:type="dxa"/>
            <w:vMerge/>
          </w:tcPr>
          <w:p w14:paraId="24E8E9BE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738" w:type="dxa"/>
          </w:tcPr>
          <w:p w14:paraId="165BE06A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G4</w:t>
            </w:r>
          </w:p>
        </w:tc>
        <w:tc>
          <w:tcPr>
            <w:tcW w:w="1842" w:type="dxa"/>
          </w:tcPr>
          <w:p w14:paraId="5DBCF36F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Prijs</w:t>
            </w:r>
          </w:p>
        </w:tc>
        <w:tc>
          <w:tcPr>
            <w:tcW w:w="2835" w:type="dxa"/>
          </w:tcPr>
          <w:p w14:paraId="34D3DA9E" w14:textId="1C274C76" w:rsidR="003A071C" w:rsidRPr="003A071C" w:rsidRDefault="005213ED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 xml:space="preserve">Bijlage </w:t>
            </w:r>
            <w:r w:rsidR="00BD7D33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E</w:t>
            </w:r>
          </w:p>
        </w:tc>
        <w:tc>
          <w:tcPr>
            <w:tcW w:w="1305" w:type="dxa"/>
          </w:tcPr>
          <w:p w14:paraId="3E76AB7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X</w:t>
            </w:r>
          </w:p>
          <w:p w14:paraId="699C42A0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B4EAE3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3DC7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4E489B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Ja</w:t>
            </w:r>
          </w:p>
          <w:p w14:paraId="3C4427C5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68217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1" w:type="dxa"/>
            <w:tcBorders>
              <w:left w:val="single" w:sz="4" w:space="0" w:color="auto"/>
            </w:tcBorders>
          </w:tcPr>
          <w:p w14:paraId="1DB672A8" w14:textId="77777777" w:rsidR="003A071C" w:rsidRPr="003A071C" w:rsidRDefault="003A071C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r w:rsidRPr="003A071C"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  <w:t>Nee</w:t>
            </w:r>
          </w:p>
          <w:p w14:paraId="7B595272" w14:textId="77777777" w:rsidR="003A071C" w:rsidRPr="003A071C" w:rsidRDefault="00000000" w:rsidP="00D23C1A">
            <w:pPr>
              <w:spacing w:line="240" w:lineRule="auto"/>
              <w:rPr>
                <w:rFonts w:ascii="Calibri Light" w:eastAsia="MS Mincho" w:hAnsi="Calibri Light" w:cs="Calibri Light"/>
                <w:color w:val="333366" w:themeColor="text1"/>
                <w:sz w:val="22"/>
                <w:szCs w:val="22"/>
              </w:rPr>
            </w:pPr>
            <w:sdt>
              <w:sdtPr>
                <w:rPr>
                  <w:rFonts w:ascii="Calibri Light" w:eastAsia="MS Mincho" w:hAnsi="Calibri Light" w:cs="Calibri Light"/>
                  <w:color w:val="333366" w:themeColor="text1"/>
                  <w:sz w:val="22"/>
                  <w:szCs w:val="22"/>
                </w:rPr>
                <w:id w:val="-121931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071C" w:rsidRPr="003A071C">
                  <w:rPr>
                    <w:rFonts w:ascii="Segoe UI Symbol" w:eastAsia="MS Gothic" w:hAnsi="Segoe UI Symbol" w:cs="Segoe UI Symbol"/>
                    <w:color w:val="333366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517DF5A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5FE075A1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410D9DF2" w14:textId="77777777" w:rsidR="003A071C" w:rsidRPr="003A071C" w:rsidRDefault="003A071C" w:rsidP="003A071C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0A37926D" w14:textId="77777777" w:rsidR="006C0C46" w:rsidRPr="003A071C" w:rsidRDefault="006C0C46" w:rsidP="003A071C">
      <w:pPr>
        <w:pStyle w:val="Kop1"/>
        <w:numPr>
          <w:ilvl w:val="0"/>
          <w:numId w:val="0"/>
        </w:numPr>
        <w:spacing w:line="240" w:lineRule="auto"/>
        <w:rPr>
          <w:rFonts w:cs="Calibri Light"/>
          <w:sz w:val="22"/>
          <w:szCs w:val="22"/>
        </w:rPr>
      </w:pPr>
    </w:p>
    <w:sectPr w:rsidR="006C0C46" w:rsidRPr="003A071C" w:rsidSect="002D3645">
      <w:pgSz w:w="11906" w:h="16838" w:code="9"/>
      <w:pgMar w:top="1701" w:right="1247" w:bottom="170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423C" w14:textId="77777777" w:rsidR="003C6451" w:rsidRPr="002D3645" w:rsidRDefault="003C6451" w:rsidP="002D3645">
      <w:pPr>
        <w:pStyle w:val="Voettekst"/>
      </w:pPr>
    </w:p>
  </w:endnote>
  <w:endnote w:type="continuationSeparator" w:id="0">
    <w:p w14:paraId="62E4A420" w14:textId="77777777" w:rsidR="003C6451" w:rsidRPr="002D3645" w:rsidRDefault="003C6451" w:rsidP="002D3645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0C93" w14:textId="77777777" w:rsidR="003C6451" w:rsidRPr="002D3645" w:rsidRDefault="003C6451" w:rsidP="002D3645">
      <w:pPr>
        <w:pStyle w:val="Voettekst"/>
      </w:pPr>
    </w:p>
  </w:footnote>
  <w:footnote w:type="continuationSeparator" w:id="0">
    <w:p w14:paraId="125956C9" w14:textId="77777777" w:rsidR="003C6451" w:rsidRPr="002D3645" w:rsidRDefault="003C6451" w:rsidP="002D3645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2494A"/>
    <w:multiLevelType w:val="multilevel"/>
    <w:tmpl w:val="7B421744"/>
    <w:numStyleLink w:val="OpsommingkleineletterAuris"/>
  </w:abstractNum>
  <w:abstractNum w:abstractNumId="11" w15:restartNumberingAfterBreak="0">
    <w:nsid w:val="06FB0A3D"/>
    <w:multiLevelType w:val="multilevel"/>
    <w:tmpl w:val="9E50E438"/>
    <w:styleLink w:val="OpsommingbolletjeAuris"/>
    <w:lvl w:ilvl="0">
      <w:start w:val="1"/>
      <w:numFmt w:val="bullet"/>
      <w:pStyle w:val="Opsommingbolletje1eniveauAuris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uris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uris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BC24928"/>
    <w:multiLevelType w:val="multilevel"/>
    <w:tmpl w:val="B4BACAD8"/>
    <w:styleLink w:val="OpsommingstreepjeAuris"/>
    <w:lvl w:ilvl="0">
      <w:start w:val="1"/>
      <w:numFmt w:val="bullet"/>
      <w:pStyle w:val="Opsommingstreepje1eniveauAuris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Auris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Auris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B80072F2"/>
    <w:numStyleLink w:val="KopnummeringAuris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E403D"/>
    <w:multiLevelType w:val="multilevel"/>
    <w:tmpl w:val="7B421744"/>
    <w:styleLink w:val="OpsommingkleineletterAuris"/>
    <w:lvl w:ilvl="0">
      <w:start w:val="1"/>
      <w:numFmt w:val="none"/>
      <w:pStyle w:val="OpsommingkleineletterbasistekstAuris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kleineletter1eniveauAuris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Opsommingkleineletter2eniveauAuris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kleineletter3eniveauAuris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04772F3"/>
    <w:multiLevelType w:val="multilevel"/>
    <w:tmpl w:val="858608B0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67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D665843"/>
    <w:multiLevelType w:val="multilevel"/>
    <w:tmpl w:val="90A8103A"/>
    <w:styleLink w:val="BijlagenummeringAuris"/>
    <w:lvl w:ilvl="0">
      <w:start w:val="1"/>
      <w:numFmt w:val="decimal"/>
      <w:pStyle w:val="Bijlagekop1Auris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uris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B80072F2"/>
    <w:styleLink w:val="KopnummeringAuris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Auris"/>
    <w:lvl w:ilvl="0">
      <w:start w:val="1"/>
      <w:numFmt w:val="bullet"/>
      <w:pStyle w:val="Opsommingopenrondje1eniveauAuris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Auris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Auris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Auris"/>
    <w:lvl w:ilvl="0">
      <w:start w:val="1"/>
      <w:numFmt w:val="decimal"/>
      <w:pStyle w:val="AgendapuntAuris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584C52"/>
    <w:multiLevelType w:val="multilevel"/>
    <w:tmpl w:val="8D0228AC"/>
    <w:numStyleLink w:val="OpsommingtekenAuris"/>
  </w:abstractNum>
  <w:abstractNum w:abstractNumId="25" w15:restartNumberingAfterBreak="0">
    <w:nsid w:val="4FF95A5C"/>
    <w:multiLevelType w:val="multilevel"/>
    <w:tmpl w:val="C3A2B1D8"/>
    <w:styleLink w:val="OpsommingnummerAuris"/>
    <w:lvl w:ilvl="0">
      <w:start w:val="1"/>
      <w:numFmt w:val="none"/>
      <w:pStyle w:val="OpsommingnummerbasistekstAuris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Auris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Opsommingnummer2eniveauAuris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Auris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6CE6C70"/>
    <w:multiLevelType w:val="hybridMultilevel"/>
    <w:tmpl w:val="3FA05B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94115C">
      <w:numFmt w:val="bullet"/>
      <w:lvlText w:val="-"/>
      <w:lvlJc w:val="left"/>
      <w:pPr>
        <w:ind w:left="2160" w:hanging="360"/>
      </w:pPr>
      <w:rPr>
        <w:rFonts w:ascii="Calibri Light" w:eastAsia="Times New Roman" w:hAnsi="Calibri Light" w:cs="Calibri Light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F335A0"/>
    <w:multiLevelType w:val="multilevel"/>
    <w:tmpl w:val="8D0228AC"/>
    <w:styleLink w:val="OpsommingtekenAuris"/>
    <w:lvl w:ilvl="0">
      <w:start w:val="1"/>
      <w:numFmt w:val="bullet"/>
      <w:pStyle w:val="Opsommingteken1eniveauAuris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Auris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Auris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333366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333366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333366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333366" w:themeColor="text1"/>
      </w:rPr>
    </w:lvl>
  </w:abstractNum>
  <w:abstractNum w:abstractNumId="2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644DD"/>
    <w:multiLevelType w:val="multilevel"/>
    <w:tmpl w:val="9E50E438"/>
    <w:numStyleLink w:val="OpsommingbolletjeAuris"/>
  </w:abstractNum>
  <w:abstractNum w:abstractNumId="31" w15:restartNumberingAfterBreak="0">
    <w:nsid w:val="6CAB1E63"/>
    <w:multiLevelType w:val="multilevel"/>
    <w:tmpl w:val="7FB6E594"/>
    <w:numStyleLink w:val="AgendapuntlijstAuris"/>
  </w:abstractNum>
  <w:abstractNum w:abstractNumId="32" w15:restartNumberingAfterBreak="0">
    <w:nsid w:val="7038598F"/>
    <w:multiLevelType w:val="multilevel"/>
    <w:tmpl w:val="90A8103A"/>
    <w:numStyleLink w:val="BijlagenummeringAuris"/>
  </w:abstractNum>
  <w:abstractNum w:abstractNumId="33" w15:restartNumberingAfterBreak="0">
    <w:nsid w:val="70EC4E8C"/>
    <w:multiLevelType w:val="multilevel"/>
    <w:tmpl w:val="C9FA2D30"/>
    <w:numStyleLink w:val="OpsommingopenrondjeAuris"/>
  </w:abstractNum>
  <w:abstractNum w:abstractNumId="34" w15:restartNumberingAfterBreak="0">
    <w:nsid w:val="79AE6CDF"/>
    <w:multiLevelType w:val="multilevel"/>
    <w:tmpl w:val="B4BACAD8"/>
    <w:numStyleLink w:val="OpsommingstreepjeAuris"/>
  </w:abstractNum>
  <w:abstractNum w:abstractNumId="3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36" w15:restartNumberingAfterBreak="0">
    <w:nsid w:val="7E9D253E"/>
    <w:multiLevelType w:val="hybridMultilevel"/>
    <w:tmpl w:val="E7D474D6"/>
    <w:lvl w:ilvl="0" w:tplc="89122220">
      <w:start w:val="1"/>
      <w:numFmt w:val="upperLetter"/>
      <w:lvlText w:val="Bijlage %1"/>
      <w:lvlJc w:val="left"/>
      <w:pPr>
        <w:ind w:left="720" w:hanging="360"/>
      </w:pPr>
      <w:rPr>
        <w:rFonts w:hint="default"/>
      </w:rPr>
    </w:lvl>
    <w:lvl w:ilvl="1" w:tplc="AF9A5A8A" w:tentative="1">
      <w:start w:val="1"/>
      <w:numFmt w:val="lowerLetter"/>
      <w:lvlText w:val="%2."/>
      <w:lvlJc w:val="left"/>
      <w:pPr>
        <w:ind w:left="1440" w:hanging="360"/>
      </w:pPr>
    </w:lvl>
    <w:lvl w:ilvl="2" w:tplc="C67E5B5E" w:tentative="1">
      <w:start w:val="1"/>
      <w:numFmt w:val="lowerRoman"/>
      <w:lvlText w:val="%3."/>
      <w:lvlJc w:val="right"/>
      <w:pPr>
        <w:ind w:left="2160" w:hanging="180"/>
      </w:pPr>
    </w:lvl>
    <w:lvl w:ilvl="3" w:tplc="AEFC88D2" w:tentative="1">
      <w:start w:val="1"/>
      <w:numFmt w:val="decimal"/>
      <w:lvlText w:val="%4."/>
      <w:lvlJc w:val="left"/>
      <w:pPr>
        <w:ind w:left="2880" w:hanging="360"/>
      </w:pPr>
    </w:lvl>
    <w:lvl w:ilvl="4" w:tplc="642EC360" w:tentative="1">
      <w:start w:val="1"/>
      <w:numFmt w:val="lowerLetter"/>
      <w:lvlText w:val="%5."/>
      <w:lvlJc w:val="left"/>
      <w:pPr>
        <w:ind w:left="3600" w:hanging="360"/>
      </w:pPr>
    </w:lvl>
    <w:lvl w:ilvl="5" w:tplc="D78CC770" w:tentative="1">
      <w:start w:val="1"/>
      <w:numFmt w:val="lowerRoman"/>
      <w:lvlText w:val="%6."/>
      <w:lvlJc w:val="right"/>
      <w:pPr>
        <w:ind w:left="4320" w:hanging="180"/>
      </w:pPr>
    </w:lvl>
    <w:lvl w:ilvl="6" w:tplc="B846D9E8" w:tentative="1">
      <w:start w:val="1"/>
      <w:numFmt w:val="decimal"/>
      <w:lvlText w:val="%7."/>
      <w:lvlJc w:val="left"/>
      <w:pPr>
        <w:ind w:left="5040" w:hanging="360"/>
      </w:pPr>
    </w:lvl>
    <w:lvl w:ilvl="7" w:tplc="48207D16" w:tentative="1">
      <w:start w:val="1"/>
      <w:numFmt w:val="lowerLetter"/>
      <w:lvlText w:val="%8."/>
      <w:lvlJc w:val="left"/>
      <w:pPr>
        <w:ind w:left="5760" w:hanging="360"/>
      </w:pPr>
    </w:lvl>
    <w:lvl w:ilvl="8" w:tplc="364C61F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07925">
    <w:abstractNumId w:val="11"/>
  </w:num>
  <w:num w:numId="2" w16cid:durableId="957300239">
    <w:abstractNumId w:val="21"/>
  </w:num>
  <w:num w:numId="3" w16cid:durableId="91439901">
    <w:abstractNumId w:val="12"/>
  </w:num>
  <w:num w:numId="4" w16cid:durableId="33430073">
    <w:abstractNumId w:val="23"/>
  </w:num>
  <w:num w:numId="5" w16cid:durableId="110977253">
    <w:abstractNumId w:val="15"/>
  </w:num>
  <w:num w:numId="6" w16cid:durableId="627318925">
    <w:abstractNumId w:val="14"/>
  </w:num>
  <w:num w:numId="7" w16cid:durableId="1400514206">
    <w:abstractNumId w:val="20"/>
  </w:num>
  <w:num w:numId="8" w16cid:durableId="1499423777">
    <w:abstractNumId w:val="28"/>
  </w:num>
  <w:num w:numId="9" w16cid:durableId="11681364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7970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9035151">
    <w:abstractNumId w:val="19"/>
  </w:num>
  <w:num w:numId="12" w16cid:durableId="925962382">
    <w:abstractNumId w:val="9"/>
  </w:num>
  <w:num w:numId="13" w16cid:durableId="1355576564">
    <w:abstractNumId w:val="7"/>
  </w:num>
  <w:num w:numId="14" w16cid:durableId="385838597">
    <w:abstractNumId w:val="6"/>
  </w:num>
  <w:num w:numId="15" w16cid:durableId="632448360">
    <w:abstractNumId w:val="5"/>
  </w:num>
  <w:num w:numId="16" w16cid:durableId="1951162079">
    <w:abstractNumId w:val="4"/>
  </w:num>
  <w:num w:numId="17" w16cid:durableId="1707832584">
    <w:abstractNumId w:val="8"/>
  </w:num>
  <w:num w:numId="18" w16cid:durableId="1553731721">
    <w:abstractNumId w:val="3"/>
  </w:num>
  <w:num w:numId="19" w16cid:durableId="124738582">
    <w:abstractNumId w:val="2"/>
  </w:num>
  <w:num w:numId="20" w16cid:durableId="1708213750">
    <w:abstractNumId w:val="1"/>
  </w:num>
  <w:num w:numId="21" w16cid:durableId="136070944">
    <w:abstractNumId w:val="0"/>
  </w:num>
  <w:num w:numId="22" w16cid:durableId="1587347555">
    <w:abstractNumId w:val="22"/>
  </w:num>
  <w:num w:numId="23" w16cid:durableId="337317117">
    <w:abstractNumId w:val="31"/>
  </w:num>
  <w:num w:numId="24" w16cid:durableId="1133214418">
    <w:abstractNumId w:val="30"/>
  </w:num>
  <w:num w:numId="25" w16cid:durableId="1166818902">
    <w:abstractNumId w:val="33"/>
  </w:num>
  <w:num w:numId="26" w16cid:durableId="175046856">
    <w:abstractNumId w:val="34"/>
  </w:num>
  <w:num w:numId="27" w16cid:durableId="1243444235">
    <w:abstractNumId w:val="13"/>
  </w:num>
  <w:num w:numId="28" w16cid:durableId="429131523">
    <w:abstractNumId w:val="32"/>
  </w:num>
  <w:num w:numId="29" w16cid:durableId="1973365781">
    <w:abstractNumId w:val="24"/>
  </w:num>
  <w:num w:numId="30" w16cid:durableId="16587558">
    <w:abstractNumId w:val="18"/>
  </w:num>
  <w:num w:numId="31" w16cid:durableId="1752892735">
    <w:abstractNumId w:val="17"/>
  </w:num>
  <w:num w:numId="32" w16cid:durableId="1376275781">
    <w:abstractNumId w:val="25"/>
  </w:num>
  <w:num w:numId="33" w16cid:durableId="9077688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9515060">
    <w:abstractNumId w:val="10"/>
  </w:num>
  <w:num w:numId="35" w16cid:durableId="1720128699">
    <w:abstractNumId w:val="16"/>
  </w:num>
  <w:num w:numId="36" w16cid:durableId="391201419">
    <w:abstractNumId w:val="29"/>
  </w:num>
  <w:num w:numId="37" w16cid:durableId="1263339736">
    <w:abstractNumId w:val="26"/>
  </w:num>
  <w:num w:numId="38" w16cid:durableId="975256057">
    <w:abstractNumId w:val="27"/>
  </w:num>
  <w:num w:numId="39" w16cid:durableId="1289703601">
    <w:abstractNumId w:val="3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8A0"/>
    <w:rsid w:val="00004562"/>
    <w:rsid w:val="00006237"/>
    <w:rsid w:val="000064E9"/>
    <w:rsid w:val="0000663D"/>
    <w:rsid w:val="00010D95"/>
    <w:rsid w:val="00011BFA"/>
    <w:rsid w:val="00012581"/>
    <w:rsid w:val="000241B1"/>
    <w:rsid w:val="0002562D"/>
    <w:rsid w:val="0003377A"/>
    <w:rsid w:val="00035232"/>
    <w:rsid w:val="00035BAB"/>
    <w:rsid w:val="000418EF"/>
    <w:rsid w:val="0004513F"/>
    <w:rsid w:val="000476A0"/>
    <w:rsid w:val="00050D4B"/>
    <w:rsid w:val="0005205D"/>
    <w:rsid w:val="00052426"/>
    <w:rsid w:val="00052FF4"/>
    <w:rsid w:val="00053E43"/>
    <w:rsid w:val="0005430B"/>
    <w:rsid w:val="0005732F"/>
    <w:rsid w:val="000658F0"/>
    <w:rsid w:val="00066DF0"/>
    <w:rsid w:val="00074DAC"/>
    <w:rsid w:val="0007714E"/>
    <w:rsid w:val="0009698A"/>
    <w:rsid w:val="000A1B78"/>
    <w:rsid w:val="000A4A75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17C0D"/>
    <w:rsid w:val="00120C90"/>
    <w:rsid w:val="00122DED"/>
    <w:rsid w:val="00132265"/>
    <w:rsid w:val="001341EA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781A"/>
    <w:rsid w:val="0018093D"/>
    <w:rsid w:val="00184D71"/>
    <w:rsid w:val="00187A59"/>
    <w:rsid w:val="0019042B"/>
    <w:rsid w:val="001B1B37"/>
    <w:rsid w:val="001B310B"/>
    <w:rsid w:val="001B4C7E"/>
    <w:rsid w:val="001C11BE"/>
    <w:rsid w:val="001C6232"/>
    <w:rsid w:val="001C63E7"/>
    <w:rsid w:val="001D2384"/>
    <w:rsid w:val="001D2A06"/>
    <w:rsid w:val="001E1CA4"/>
    <w:rsid w:val="001E2293"/>
    <w:rsid w:val="001E34AC"/>
    <w:rsid w:val="001E5F7F"/>
    <w:rsid w:val="001F09EC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4B9E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C49D6"/>
    <w:rsid w:val="002C6C31"/>
    <w:rsid w:val="002D0E88"/>
    <w:rsid w:val="002D3645"/>
    <w:rsid w:val="002D52B2"/>
    <w:rsid w:val="002E2611"/>
    <w:rsid w:val="002E274E"/>
    <w:rsid w:val="002E68CD"/>
    <w:rsid w:val="002F678C"/>
    <w:rsid w:val="002F7B77"/>
    <w:rsid w:val="00305979"/>
    <w:rsid w:val="003063C0"/>
    <w:rsid w:val="00312D26"/>
    <w:rsid w:val="00317DEA"/>
    <w:rsid w:val="00322A9F"/>
    <w:rsid w:val="00323121"/>
    <w:rsid w:val="00334D4B"/>
    <w:rsid w:val="00335B5E"/>
    <w:rsid w:val="00337DDE"/>
    <w:rsid w:val="0034255B"/>
    <w:rsid w:val="00345315"/>
    <w:rsid w:val="00346631"/>
    <w:rsid w:val="00347094"/>
    <w:rsid w:val="0036212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6E0C"/>
    <w:rsid w:val="003A071C"/>
    <w:rsid w:val="003A5ED3"/>
    <w:rsid w:val="003A6677"/>
    <w:rsid w:val="003B14A0"/>
    <w:rsid w:val="003B595E"/>
    <w:rsid w:val="003C42CB"/>
    <w:rsid w:val="003C6451"/>
    <w:rsid w:val="003D04B7"/>
    <w:rsid w:val="003D09E4"/>
    <w:rsid w:val="003D414A"/>
    <w:rsid w:val="003D49E5"/>
    <w:rsid w:val="003E30F2"/>
    <w:rsid w:val="003E3B7D"/>
    <w:rsid w:val="003E766F"/>
    <w:rsid w:val="003F152D"/>
    <w:rsid w:val="003F2747"/>
    <w:rsid w:val="003F768C"/>
    <w:rsid w:val="004001AF"/>
    <w:rsid w:val="00410F28"/>
    <w:rsid w:val="0041674F"/>
    <w:rsid w:val="0042284E"/>
    <w:rsid w:val="0042594D"/>
    <w:rsid w:val="00441382"/>
    <w:rsid w:val="00445285"/>
    <w:rsid w:val="0044704B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2FB7"/>
    <w:rsid w:val="00484C8E"/>
    <w:rsid w:val="00486319"/>
    <w:rsid w:val="00487543"/>
    <w:rsid w:val="004875E2"/>
    <w:rsid w:val="00490BBD"/>
    <w:rsid w:val="0049272A"/>
    <w:rsid w:val="00495327"/>
    <w:rsid w:val="00497FCB"/>
    <w:rsid w:val="004A5DF5"/>
    <w:rsid w:val="004B2C90"/>
    <w:rsid w:val="004B4E57"/>
    <w:rsid w:val="004C19C9"/>
    <w:rsid w:val="004C51F8"/>
    <w:rsid w:val="004D2412"/>
    <w:rsid w:val="004F4A4D"/>
    <w:rsid w:val="004F6A99"/>
    <w:rsid w:val="005017F3"/>
    <w:rsid w:val="00501A64"/>
    <w:rsid w:val="00503BFD"/>
    <w:rsid w:val="005043E5"/>
    <w:rsid w:val="00512F6A"/>
    <w:rsid w:val="00513D36"/>
    <w:rsid w:val="00514F37"/>
    <w:rsid w:val="00515E2F"/>
    <w:rsid w:val="005213ED"/>
    <w:rsid w:val="00521726"/>
    <w:rsid w:val="00526530"/>
    <w:rsid w:val="0053645C"/>
    <w:rsid w:val="00543D5E"/>
    <w:rsid w:val="00545244"/>
    <w:rsid w:val="00550742"/>
    <w:rsid w:val="00553801"/>
    <w:rsid w:val="005615BE"/>
    <w:rsid w:val="00562E3D"/>
    <w:rsid w:val="00575FFC"/>
    <w:rsid w:val="005818B8"/>
    <w:rsid w:val="00587DF4"/>
    <w:rsid w:val="0059027A"/>
    <w:rsid w:val="005A1BD7"/>
    <w:rsid w:val="005A2BEC"/>
    <w:rsid w:val="005A36BE"/>
    <w:rsid w:val="005A3AEA"/>
    <w:rsid w:val="005B4FAF"/>
    <w:rsid w:val="005C5603"/>
    <w:rsid w:val="005C6668"/>
    <w:rsid w:val="005D09B9"/>
    <w:rsid w:val="005D4151"/>
    <w:rsid w:val="005D5E21"/>
    <w:rsid w:val="005E02CD"/>
    <w:rsid w:val="005E16B5"/>
    <w:rsid w:val="005E3E58"/>
    <w:rsid w:val="005F1E97"/>
    <w:rsid w:val="006040DB"/>
    <w:rsid w:val="00606D41"/>
    <w:rsid w:val="00610FF8"/>
    <w:rsid w:val="00612C22"/>
    <w:rsid w:val="00624485"/>
    <w:rsid w:val="00641E45"/>
    <w:rsid w:val="00645CF1"/>
    <w:rsid w:val="00647A67"/>
    <w:rsid w:val="00653D01"/>
    <w:rsid w:val="00664EE1"/>
    <w:rsid w:val="006662ED"/>
    <w:rsid w:val="00670274"/>
    <w:rsid w:val="006767B2"/>
    <w:rsid w:val="00685EED"/>
    <w:rsid w:val="006953A2"/>
    <w:rsid w:val="006B0F13"/>
    <w:rsid w:val="006B6044"/>
    <w:rsid w:val="006C0C46"/>
    <w:rsid w:val="006C6A9D"/>
    <w:rsid w:val="006D1154"/>
    <w:rsid w:val="006D2ECD"/>
    <w:rsid w:val="006E4C1B"/>
    <w:rsid w:val="007016F3"/>
    <w:rsid w:val="00703BD3"/>
    <w:rsid w:val="007045A8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574D0"/>
    <w:rsid w:val="00760A65"/>
    <w:rsid w:val="00763B35"/>
    <w:rsid w:val="00764AF2"/>
    <w:rsid w:val="00766E99"/>
    <w:rsid w:val="00770652"/>
    <w:rsid w:val="00772136"/>
    <w:rsid w:val="00775717"/>
    <w:rsid w:val="00776618"/>
    <w:rsid w:val="007841A3"/>
    <w:rsid w:val="007865DD"/>
    <w:rsid w:val="00787B55"/>
    <w:rsid w:val="0079179F"/>
    <w:rsid w:val="00792FC0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137ED"/>
    <w:rsid w:val="008222EE"/>
    <w:rsid w:val="00823AC1"/>
    <w:rsid w:val="00826EA4"/>
    <w:rsid w:val="00832239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54C"/>
    <w:rsid w:val="0090724E"/>
    <w:rsid w:val="00907888"/>
    <w:rsid w:val="00907DE2"/>
    <w:rsid w:val="00910D57"/>
    <w:rsid w:val="009221AC"/>
    <w:rsid w:val="009224DB"/>
    <w:rsid w:val="009225D7"/>
    <w:rsid w:val="009248C1"/>
    <w:rsid w:val="009261FD"/>
    <w:rsid w:val="0093337F"/>
    <w:rsid w:val="00934750"/>
    <w:rsid w:val="00934E30"/>
    <w:rsid w:val="00935271"/>
    <w:rsid w:val="00943209"/>
    <w:rsid w:val="0094509D"/>
    <w:rsid w:val="00945318"/>
    <w:rsid w:val="00950DB4"/>
    <w:rsid w:val="009527BC"/>
    <w:rsid w:val="009534C6"/>
    <w:rsid w:val="00957CCB"/>
    <w:rsid w:val="009606EB"/>
    <w:rsid w:val="009634EC"/>
    <w:rsid w:val="00963973"/>
    <w:rsid w:val="00971786"/>
    <w:rsid w:val="00971B3B"/>
    <w:rsid w:val="009B18A8"/>
    <w:rsid w:val="009B727B"/>
    <w:rsid w:val="009C1976"/>
    <w:rsid w:val="009C2F70"/>
    <w:rsid w:val="009C2F9E"/>
    <w:rsid w:val="009D3188"/>
    <w:rsid w:val="009D5AE2"/>
    <w:rsid w:val="009F74CD"/>
    <w:rsid w:val="009F7CB4"/>
    <w:rsid w:val="00A02468"/>
    <w:rsid w:val="00A07FEF"/>
    <w:rsid w:val="00A13BD1"/>
    <w:rsid w:val="00A1497C"/>
    <w:rsid w:val="00A21956"/>
    <w:rsid w:val="00A22B9F"/>
    <w:rsid w:val="00A35038"/>
    <w:rsid w:val="00A40C8A"/>
    <w:rsid w:val="00A42EEC"/>
    <w:rsid w:val="00A463D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C7EB3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2E55"/>
    <w:rsid w:val="00B233E3"/>
    <w:rsid w:val="00B30352"/>
    <w:rsid w:val="00B346DF"/>
    <w:rsid w:val="00B460C2"/>
    <w:rsid w:val="00B47460"/>
    <w:rsid w:val="00B63EB9"/>
    <w:rsid w:val="00B7012C"/>
    <w:rsid w:val="00B75ED8"/>
    <w:rsid w:val="00B77809"/>
    <w:rsid w:val="00B83B98"/>
    <w:rsid w:val="00B83FAC"/>
    <w:rsid w:val="00B860DC"/>
    <w:rsid w:val="00B9540B"/>
    <w:rsid w:val="00BA3794"/>
    <w:rsid w:val="00BA3F4D"/>
    <w:rsid w:val="00BA79E3"/>
    <w:rsid w:val="00BB1FC1"/>
    <w:rsid w:val="00BB239A"/>
    <w:rsid w:val="00BB31CE"/>
    <w:rsid w:val="00BB4C81"/>
    <w:rsid w:val="00BC0188"/>
    <w:rsid w:val="00BC0384"/>
    <w:rsid w:val="00BC6FB7"/>
    <w:rsid w:val="00BD5564"/>
    <w:rsid w:val="00BD7D33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6413"/>
    <w:rsid w:val="00C17A25"/>
    <w:rsid w:val="00C201EB"/>
    <w:rsid w:val="00C33308"/>
    <w:rsid w:val="00C4003A"/>
    <w:rsid w:val="00C41422"/>
    <w:rsid w:val="00C426AA"/>
    <w:rsid w:val="00C50828"/>
    <w:rsid w:val="00C51137"/>
    <w:rsid w:val="00C6206C"/>
    <w:rsid w:val="00C62814"/>
    <w:rsid w:val="00C72D11"/>
    <w:rsid w:val="00C758A0"/>
    <w:rsid w:val="00C863AE"/>
    <w:rsid w:val="00C87372"/>
    <w:rsid w:val="00C92E08"/>
    <w:rsid w:val="00C93473"/>
    <w:rsid w:val="00C971C1"/>
    <w:rsid w:val="00CA1FE3"/>
    <w:rsid w:val="00CA332D"/>
    <w:rsid w:val="00CB254D"/>
    <w:rsid w:val="00CB3377"/>
    <w:rsid w:val="00CB3533"/>
    <w:rsid w:val="00CB7600"/>
    <w:rsid w:val="00CB7625"/>
    <w:rsid w:val="00CB7D61"/>
    <w:rsid w:val="00CC6A4B"/>
    <w:rsid w:val="00CD7A5A"/>
    <w:rsid w:val="00CD7AAF"/>
    <w:rsid w:val="00CE2BA6"/>
    <w:rsid w:val="00CE564D"/>
    <w:rsid w:val="00CF181E"/>
    <w:rsid w:val="00CF2B0C"/>
    <w:rsid w:val="00D023A0"/>
    <w:rsid w:val="00D16E87"/>
    <w:rsid w:val="00D21597"/>
    <w:rsid w:val="00D2257A"/>
    <w:rsid w:val="00D25AA0"/>
    <w:rsid w:val="00D27D0E"/>
    <w:rsid w:val="00D35DA7"/>
    <w:rsid w:val="00D47AD0"/>
    <w:rsid w:val="00D53AC3"/>
    <w:rsid w:val="00D57A57"/>
    <w:rsid w:val="00D613A9"/>
    <w:rsid w:val="00D658D3"/>
    <w:rsid w:val="00D65FB6"/>
    <w:rsid w:val="00D7238E"/>
    <w:rsid w:val="00D73003"/>
    <w:rsid w:val="00D73C03"/>
    <w:rsid w:val="00D802A1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6991"/>
    <w:rsid w:val="00E239D8"/>
    <w:rsid w:val="00E318F2"/>
    <w:rsid w:val="00E334BB"/>
    <w:rsid w:val="00E34483"/>
    <w:rsid w:val="00E42DAD"/>
    <w:rsid w:val="00E4520C"/>
    <w:rsid w:val="00E45F90"/>
    <w:rsid w:val="00E47E3C"/>
    <w:rsid w:val="00E52291"/>
    <w:rsid w:val="00E527BE"/>
    <w:rsid w:val="00E5387D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BF0"/>
    <w:rsid w:val="00E9778E"/>
    <w:rsid w:val="00EA694A"/>
    <w:rsid w:val="00EB7C66"/>
    <w:rsid w:val="00EC42E3"/>
    <w:rsid w:val="00EC72BE"/>
    <w:rsid w:val="00ED2A99"/>
    <w:rsid w:val="00EE35E4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334F6"/>
    <w:rsid w:val="00F44FB8"/>
    <w:rsid w:val="00F453A8"/>
    <w:rsid w:val="00F4625A"/>
    <w:rsid w:val="00F502CA"/>
    <w:rsid w:val="00F519B9"/>
    <w:rsid w:val="00F55E8B"/>
    <w:rsid w:val="00F564F9"/>
    <w:rsid w:val="00F669BA"/>
    <w:rsid w:val="00F7766C"/>
    <w:rsid w:val="00F81C80"/>
    <w:rsid w:val="00F82076"/>
    <w:rsid w:val="00F94FCC"/>
    <w:rsid w:val="00FA1AA5"/>
    <w:rsid w:val="00FA269F"/>
    <w:rsid w:val="00FB21F7"/>
    <w:rsid w:val="00FB22AF"/>
    <w:rsid w:val="00FB2AAE"/>
    <w:rsid w:val="00FB7F9C"/>
    <w:rsid w:val="00FC25E1"/>
    <w:rsid w:val="00FC3FA5"/>
    <w:rsid w:val="00FC4C15"/>
    <w:rsid w:val="00FC6260"/>
    <w:rsid w:val="00FD2C03"/>
    <w:rsid w:val="00FD63B3"/>
    <w:rsid w:val="00FE1BFD"/>
    <w:rsid w:val="00FE7673"/>
    <w:rsid w:val="00FF5EF5"/>
    <w:rsid w:val="55E6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58AB9726"/>
  <w15:chartTrackingRefBased/>
  <w15:docId w15:val="{4335C335-C519-4B6D-B2B1-C5E14637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iandra GD" w:eastAsia="Times New Roman" w:hAnsi="Maiandra GD" w:cs="Maiandra GD"/>
        <w:kern w:val="2"/>
        <w:sz w:val="18"/>
        <w:szCs w:val="18"/>
        <w:lang w:val="nl-NL" w:eastAsia="nl-NL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/>
    <w:lsdException w:name="FollowedHyperlink" w:semiHidden="1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Normal Auris"/>
    <w:qFormat/>
    <w:rsid w:val="00C758A0"/>
    <w:pPr>
      <w:spacing w:line="288" w:lineRule="auto"/>
    </w:pPr>
    <w:rPr>
      <w:rFonts w:ascii="Tahoma" w:hAnsi="Tahoma" w:cs="Times New Roman"/>
      <w:kern w:val="0"/>
      <w:szCs w:val="24"/>
      <w14:ligatures w14:val="none"/>
    </w:rPr>
  </w:style>
  <w:style w:type="paragraph" w:styleId="Kop1">
    <w:name w:val="heading 1"/>
    <w:aliases w:val="Kop 1 Auris"/>
    <w:basedOn w:val="ZsysbasisAuris"/>
    <w:next w:val="BasistekstAuris"/>
    <w:link w:val="Kop1Char"/>
    <w:qFormat/>
    <w:rsid w:val="00345315"/>
    <w:pPr>
      <w:keepNext/>
      <w:keepLines/>
      <w:numPr>
        <w:numId w:val="2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Auris"/>
    <w:basedOn w:val="ZsysbasisAuris"/>
    <w:next w:val="BasistekstAuris"/>
    <w:uiPriority w:val="4"/>
    <w:qFormat/>
    <w:rsid w:val="00345315"/>
    <w:pPr>
      <w:keepNext/>
      <w:keepLines/>
      <w:numPr>
        <w:ilvl w:val="1"/>
        <w:numId w:val="2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Auris"/>
    <w:basedOn w:val="ZsysbasisAuris"/>
    <w:next w:val="BasistekstAuris"/>
    <w:uiPriority w:val="4"/>
    <w:qFormat/>
    <w:rsid w:val="00345315"/>
    <w:pPr>
      <w:keepNext/>
      <w:keepLines/>
      <w:numPr>
        <w:ilvl w:val="2"/>
        <w:numId w:val="27"/>
      </w:numPr>
      <w:outlineLvl w:val="2"/>
    </w:pPr>
    <w:rPr>
      <w:i/>
      <w:iCs/>
    </w:rPr>
  </w:style>
  <w:style w:type="paragraph" w:styleId="Kop4">
    <w:name w:val="heading 4"/>
    <w:aliases w:val="Kop 4 Auris"/>
    <w:basedOn w:val="ZsysbasisAuris"/>
    <w:next w:val="BasistekstAuris"/>
    <w:uiPriority w:val="4"/>
    <w:rsid w:val="00345315"/>
    <w:pPr>
      <w:keepNext/>
      <w:keepLines/>
      <w:numPr>
        <w:ilvl w:val="3"/>
        <w:numId w:val="27"/>
      </w:numPr>
      <w:outlineLvl w:val="3"/>
    </w:pPr>
    <w:rPr>
      <w:bCs/>
      <w:szCs w:val="24"/>
    </w:rPr>
  </w:style>
  <w:style w:type="paragraph" w:styleId="Kop5">
    <w:name w:val="heading 5"/>
    <w:aliases w:val="Kop 5 Auris"/>
    <w:basedOn w:val="ZsysbasisAuris"/>
    <w:next w:val="BasistekstAuris"/>
    <w:uiPriority w:val="4"/>
    <w:rsid w:val="00345315"/>
    <w:pPr>
      <w:keepNext/>
      <w:keepLines/>
      <w:numPr>
        <w:ilvl w:val="4"/>
        <w:numId w:val="27"/>
      </w:numPr>
      <w:outlineLvl w:val="4"/>
    </w:pPr>
    <w:rPr>
      <w:bCs/>
      <w:iCs/>
      <w:szCs w:val="22"/>
    </w:rPr>
  </w:style>
  <w:style w:type="paragraph" w:styleId="Kop6">
    <w:name w:val="heading 6"/>
    <w:aliases w:val="Kop 6 Auris"/>
    <w:basedOn w:val="ZsysbasisAuris"/>
    <w:next w:val="BasistekstAuris"/>
    <w:uiPriority w:val="4"/>
    <w:rsid w:val="00345315"/>
    <w:pPr>
      <w:keepNext/>
      <w:keepLines/>
      <w:numPr>
        <w:ilvl w:val="5"/>
        <w:numId w:val="27"/>
      </w:numPr>
      <w:outlineLvl w:val="5"/>
    </w:pPr>
  </w:style>
  <w:style w:type="paragraph" w:styleId="Kop7">
    <w:name w:val="heading 7"/>
    <w:aliases w:val="Kop 7 Auris"/>
    <w:basedOn w:val="ZsysbasisAuris"/>
    <w:next w:val="BasistekstAuris"/>
    <w:uiPriority w:val="4"/>
    <w:rsid w:val="00345315"/>
    <w:pPr>
      <w:keepNext/>
      <w:keepLines/>
      <w:numPr>
        <w:ilvl w:val="6"/>
        <w:numId w:val="27"/>
      </w:numPr>
      <w:outlineLvl w:val="6"/>
    </w:pPr>
    <w:rPr>
      <w:bCs/>
      <w:szCs w:val="20"/>
    </w:rPr>
  </w:style>
  <w:style w:type="paragraph" w:styleId="Kop8">
    <w:name w:val="heading 8"/>
    <w:aliases w:val="Kop 8 Auris"/>
    <w:basedOn w:val="ZsysbasisAuris"/>
    <w:next w:val="BasistekstAuris"/>
    <w:uiPriority w:val="4"/>
    <w:rsid w:val="00345315"/>
    <w:pPr>
      <w:keepNext/>
      <w:keepLines/>
      <w:numPr>
        <w:ilvl w:val="7"/>
        <w:numId w:val="27"/>
      </w:numPr>
      <w:outlineLvl w:val="7"/>
    </w:pPr>
    <w:rPr>
      <w:iCs/>
      <w:szCs w:val="20"/>
    </w:rPr>
  </w:style>
  <w:style w:type="paragraph" w:styleId="Kop9">
    <w:name w:val="heading 9"/>
    <w:aliases w:val="Kop 9 Auris"/>
    <w:basedOn w:val="ZsysbasisAuris"/>
    <w:next w:val="BasistekstAuris"/>
    <w:uiPriority w:val="4"/>
    <w:rsid w:val="00345315"/>
    <w:pPr>
      <w:keepNext/>
      <w:keepLines/>
      <w:numPr>
        <w:ilvl w:val="8"/>
        <w:numId w:val="2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Auris">
    <w:name w:val="Basistekst Auris"/>
    <w:basedOn w:val="ZsysbasisAuris"/>
    <w:qFormat/>
    <w:rsid w:val="00D802A1"/>
  </w:style>
  <w:style w:type="paragraph" w:customStyle="1" w:styleId="ZsysbasisAuris">
    <w:name w:val="Zsysbasis Auris"/>
    <w:next w:val="BasistekstAuris"/>
    <w:link w:val="ZsysbasisAurisChar"/>
    <w:uiPriority w:val="4"/>
    <w:semiHidden/>
    <w:rsid w:val="00E34483"/>
    <w:pPr>
      <w:spacing w:line="260" w:lineRule="atLeast"/>
    </w:pPr>
    <w:rPr>
      <w:rFonts w:ascii="Calibri Light" w:hAnsi="Calibri Light"/>
      <w:color w:val="333366" w:themeColor="text1"/>
    </w:rPr>
  </w:style>
  <w:style w:type="paragraph" w:customStyle="1" w:styleId="BasistekstvetAuris">
    <w:name w:val="Basistekst vet Auris"/>
    <w:basedOn w:val="ZsysbasisAuris"/>
    <w:next w:val="BasistekstAuris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Auris"/>
    <w:basedOn w:val="Standaardalinea-lettertype"/>
    <w:uiPriority w:val="4"/>
    <w:rsid w:val="00C426AA"/>
    <w:rPr>
      <w:color w:val="0563C1"/>
      <w:u w:val="single"/>
    </w:rPr>
  </w:style>
  <w:style w:type="character" w:styleId="Hyperlink">
    <w:name w:val="Hyperlink"/>
    <w:aliases w:val="Hyperlink Auris"/>
    <w:basedOn w:val="Standaardalinea-lettertype"/>
    <w:uiPriority w:val="4"/>
    <w:rsid w:val="00C426AA"/>
    <w:rPr>
      <w:color w:val="0563C1"/>
      <w:u w:val="single"/>
    </w:rPr>
  </w:style>
  <w:style w:type="paragraph" w:customStyle="1" w:styleId="AdresvakAuris">
    <w:name w:val="Adresvak Auris"/>
    <w:basedOn w:val="ZsysbasisAuris"/>
    <w:uiPriority w:val="4"/>
    <w:rsid w:val="00280D1D"/>
    <w:rPr>
      <w:noProof/>
    </w:rPr>
  </w:style>
  <w:style w:type="paragraph" w:styleId="Koptekst">
    <w:name w:val="header"/>
    <w:basedOn w:val="ZsysbasisAuris"/>
    <w:next w:val="BasistekstAuris"/>
    <w:uiPriority w:val="98"/>
    <w:semiHidden/>
    <w:rsid w:val="00122DED"/>
  </w:style>
  <w:style w:type="paragraph" w:styleId="Voettekst">
    <w:name w:val="footer"/>
    <w:basedOn w:val="ZsysbasisAuris"/>
    <w:next w:val="BasistekstAuris"/>
    <w:uiPriority w:val="98"/>
    <w:semiHidden/>
    <w:rsid w:val="00122DED"/>
    <w:pPr>
      <w:jc w:val="right"/>
    </w:pPr>
  </w:style>
  <w:style w:type="paragraph" w:customStyle="1" w:styleId="KoptekstAuris">
    <w:name w:val="Koptekst Auris"/>
    <w:basedOn w:val="ZsysbasisdocumentgegevensAuris"/>
    <w:uiPriority w:val="4"/>
    <w:rsid w:val="00122DED"/>
  </w:style>
  <w:style w:type="paragraph" w:customStyle="1" w:styleId="VoettekstAuris">
    <w:name w:val="Voettekst Auris"/>
    <w:basedOn w:val="ZsysbasisdocumentgegevensAuris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4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5"/>
      </w:numPr>
    </w:pPr>
  </w:style>
  <w:style w:type="paragraph" w:customStyle="1" w:styleId="BasistekstcursiefAuris">
    <w:name w:val="Basistekst cursief Auris"/>
    <w:basedOn w:val="ZsysbasisAuris"/>
    <w:next w:val="BasistekstAuris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Auris"/>
    <w:next w:val="BasistekstAuris"/>
    <w:uiPriority w:val="98"/>
    <w:semiHidden/>
    <w:rsid w:val="0020607F"/>
  </w:style>
  <w:style w:type="paragraph" w:styleId="Adresenvelop">
    <w:name w:val="envelope address"/>
    <w:basedOn w:val="ZsysbasisAuris"/>
    <w:next w:val="BasistekstAuris"/>
    <w:uiPriority w:val="98"/>
    <w:semiHidden/>
    <w:rsid w:val="0020607F"/>
  </w:style>
  <w:style w:type="paragraph" w:styleId="Afsluiting">
    <w:name w:val="Closing"/>
    <w:basedOn w:val="ZsysbasisAuris"/>
    <w:next w:val="BasistekstAuris"/>
    <w:uiPriority w:val="98"/>
    <w:semiHidden/>
    <w:rsid w:val="0020607F"/>
  </w:style>
  <w:style w:type="paragraph" w:customStyle="1" w:styleId="Inspring1eniveauAuris">
    <w:name w:val="Inspring 1e niveau Auris"/>
    <w:basedOn w:val="ZsysbasisAuris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Auris">
    <w:name w:val="Inspring 2e niveau Auris"/>
    <w:basedOn w:val="ZsysbasisAuris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Auris">
    <w:name w:val="Inspring 3e niveau Auris"/>
    <w:basedOn w:val="ZsysbasisAuris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Auris">
    <w:name w:val="Zwevend 1e niveau Auris"/>
    <w:basedOn w:val="ZsysbasisAuris"/>
    <w:uiPriority w:val="4"/>
    <w:qFormat/>
    <w:rsid w:val="00122DED"/>
    <w:pPr>
      <w:ind w:left="284"/>
    </w:pPr>
  </w:style>
  <w:style w:type="paragraph" w:customStyle="1" w:styleId="Zwevend2eniveauAuris">
    <w:name w:val="Zwevend 2e niveau Auris"/>
    <w:basedOn w:val="ZsysbasisAuris"/>
    <w:uiPriority w:val="4"/>
    <w:qFormat/>
    <w:rsid w:val="00122DED"/>
    <w:pPr>
      <w:ind w:left="567"/>
    </w:pPr>
  </w:style>
  <w:style w:type="paragraph" w:customStyle="1" w:styleId="Zwevend3eniveauAuris">
    <w:name w:val="Zwevend 3e niveau Auris"/>
    <w:basedOn w:val="ZsysbasisAuris"/>
    <w:uiPriority w:val="4"/>
    <w:qFormat/>
    <w:rsid w:val="00122DED"/>
    <w:pPr>
      <w:ind w:left="851"/>
    </w:pPr>
  </w:style>
  <w:style w:type="paragraph" w:styleId="Inhopg1">
    <w:name w:val="toc 1"/>
    <w:aliases w:val="Inhopg 1 Auris"/>
    <w:basedOn w:val="ZsysbasistocAuris"/>
    <w:next w:val="BasistekstAuris"/>
    <w:uiPriority w:val="4"/>
    <w:rsid w:val="00E65900"/>
    <w:rPr>
      <w:b/>
    </w:rPr>
  </w:style>
  <w:style w:type="paragraph" w:styleId="Inhopg2">
    <w:name w:val="toc 2"/>
    <w:aliases w:val="Inhopg 2 Auris"/>
    <w:basedOn w:val="ZsysbasistocAuris"/>
    <w:next w:val="BasistekstAuris"/>
    <w:uiPriority w:val="4"/>
    <w:rsid w:val="00E65900"/>
  </w:style>
  <w:style w:type="paragraph" w:styleId="Inhopg3">
    <w:name w:val="toc 3"/>
    <w:aliases w:val="Inhopg 3 Auris"/>
    <w:basedOn w:val="ZsysbasistocAuris"/>
    <w:next w:val="BasistekstAuris"/>
    <w:uiPriority w:val="4"/>
    <w:rsid w:val="00E65900"/>
  </w:style>
  <w:style w:type="paragraph" w:styleId="Inhopg4">
    <w:name w:val="toc 4"/>
    <w:aliases w:val="Inhopg 4 Auris"/>
    <w:basedOn w:val="ZsysbasistocAuris"/>
    <w:next w:val="BasistekstAuris"/>
    <w:uiPriority w:val="4"/>
    <w:rsid w:val="00122DED"/>
  </w:style>
  <w:style w:type="paragraph" w:styleId="Bronvermelding">
    <w:name w:val="table of authorities"/>
    <w:basedOn w:val="ZsysbasisAuris"/>
    <w:next w:val="BasistekstAuris"/>
    <w:uiPriority w:val="98"/>
    <w:semiHidden/>
    <w:rsid w:val="00F33259"/>
    <w:pPr>
      <w:ind w:left="180" w:hanging="180"/>
    </w:pPr>
  </w:style>
  <w:style w:type="paragraph" w:styleId="Index2">
    <w:name w:val="index 2"/>
    <w:basedOn w:val="ZsysbasisAuris"/>
    <w:next w:val="BasistekstAuris"/>
    <w:uiPriority w:val="98"/>
    <w:semiHidden/>
    <w:rsid w:val="00122DED"/>
  </w:style>
  <w:style w:type="paragraph" w:styleId="Index3">
    <w:name w:val="index 3"/>
    <w:basedOn w:val="ZsysbasisAuris"/>
    <w:next w:val="BasistekstAuris"/>
    <w:uiPriority w:val="98"/>
    <w:semiHidden/>
    <w:rsid w:val="00122DED"/>
  </w:style>
  <w:style w:type="paragraph" w:styleId="Ondertitel">
    <w:name w:val="Subtitle"/>
    <w:basedOn w:val="ZsysbasisAuris"/>
    <w:next w:val="BasistekstAuris"/>
    <w:uiPriority w:val="98"/>
    <w:semiHidden/>
    <w:rsid w:val="00122DED"/>
  </w:style>
  <w:style w:type="paragraph" w:styleId="Titel">
    <w:name w:val="Title"/>
    <w:basedOn w:val="ZsysbasisAuris"/>
    <w:next w:val="BasistekstAuris"/>
    <w:uiPriority w:val="98"/>
    <w:semiHidden/>
    <w:rsid w:val="00122DED"/>
  </w:style>
  <w:style w:type="paragraph" w:customStyle="1" w:styleId="Kop2zondernummerAuris">
    <w:name w:val="Kop 2 zonder nummer Auris"/>
    <w:basedOn w:val="ZsysbasisAuris"/>
    <w:next w:val="BasistekstAuris"/>
    <w:uiPriority w:val="4"/>
    <w:qFormat/>
    <w:rsid w:val="00907888"/>
    <w:pPr>
      <w:keepNext/>
      <w:keepLines/>
      <w:outlineLvl w:val="1"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Auris">
    <w:name w:val="Kop 1 zonder nummer Auris"/>
    <w:basedOn w:val="ZsysbasisAuris"/>
    <w:next w:val="BasistekstAuris"/>
    <w:uiPriority w:val="4"/>
    <w:qFormat/>
    <w:rsid w:val="00907888"/>
    <w:pPr>
      <w:keepNext/>
      <w:keepLines/>
      <w:outlineLvl w:val="0"/>
    </w:pPr>
    <w:rPr>
      <w:b/>
      <w:sz w:val="24"/>
      <w:szCs w:val="32"/>
    </w:rPr>
  </w:style>
  <w:style w:type="paragraph" w:customStyle="1" w:styleId="Kop3zondernummerAuris">
    <w:name w:val="Kop 3 zonder nummer Auris"/>
    <w:basedOn w:val="ZsysbasisAuris"/>
    <w:next w:val="BasistekstAuris"/>
    <w:uiPriority w:val="4"/>
    <w:qFormat/>
    <w:rsid w:val="00907888"/>
    <w:pPr>
      <w:keepNext/>
      <w:keepLines/>
      <w:outlineLvl w:val="2"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Auris"/>
    <w:basedOn w:val="ZsysbasistocAuris"/>
    <w:next w:val="BasistekstAuris"/>
    <w:uiPriority w:val="4"/>
    <w:rsid w:val="003964D4"/>
  </w:style>
  <w:style w:type="paragraph" w:styleId="Inhopg6">
    <w:name w:val="toc 6"/>
    <w:aliases w:val="Inhopg 6 Auris"/>
    <w:basedOn w:val="ZsysbasistocAuris"/>
    <w:next w:val="BasistekstAuris"/>
    <w:uiPriority w:val="4"/>
    <w:rsid w:val="003964D4"/>
  </w:style>
  <w:style w:type="paragraph" w:styleId="Inhopg7">
    <w:name w:val="toc 7"/>
    <w:aliases w:val="Inhopg 7 Auris"/>
    <w:basedOn w:val="ZsysbasistocAuris"/>
    <w:next w:val="BasistekstAuris"/>
    <w:uiPriority w:val="4"/>
    <w:rsid w:val="003964D4"/>
  </w:style>
  <w:style w:type="paragraph" w:styleId="Inhopg8">
    <w:name w:val="toc 8"/>
    <w:aliases w:val="Inhopg 8 Auris"/>
    <w:basedOn w:val="ZsysbasistocAuris"/>
    <w:next w:val="BasistekstAuris"/>
    <w:uiPriority w:val="4"/>
    <w:rsid w:val="003964D4"/>
  </w:style>
  <w:style w:type="paragraph" w:styleId="Inhopg9">
    <w:name w:val="toc 9"/>
    <w:aliases w:val="Inhopg 9 Auris"/>
    <w:basedOn w:val="ZsysbasistocAuris"/>
    <w:next w:val="BasistekstAuris"/>
    <w:uiPriority w:val="4"/>
    <w:rsid w:val="003964D4"/>
  </w:style>
  <w:style w:type="paragraph" w:styleId="Afzender">
    <w:name w:val="envelope return"/>
    <w:basedOn w:val="ZsysbasisAuris"/>
    <w:next w:val="BasistekstAuris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6"/>
      </w:numPr>
    </w:pPr>
  </w:style>
  <w:style w:type="paragraph" w:styleId="Berichtkop">
    <w:name w:val="Message Header"/>
    <w:basedOn w:val="ZsysbasisAuris"/>
    <w:next w:val="BasistekstAuris"/>
    <w:uiPriority w:val="98"/>
    <w:semiHidden/>
    <w:rsid w:val="0020607F"/>
  </w:style>
  <w:style w:type="paragraph" w:styleId="Bloktekst">
    <w:name w:val="Block Text"/>
    <w:basedOn w:val="ZsysbasisAuris"/>
    <w:next w:val="BasistekstAuris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Auris"/>
    <w:next w:val="BasistekstAuris"/>
    <w:uiPriority w:val="98"/>
    <w:semiHidden/>
    <w:rsid w:val="0020607F"/>
  </w:style>
  <w:style w:type="paragraph" w:styleId="Handtekening">
    <w:name w:val="Signature"/>
    <w:basedOn w:val="ZsysbasisAuris"/>
    <w:next w:val="BasistekstAuris"/>
    <w:uiPriority w:val="98"/>
    <w:semiHidden/>
    <w:rsid w:val="0020607F"/>
  </w:style>
  <w:style w:type="paragraph" w:styleId="HTML-voorafopgemaakt">
    <w:name w:val="HTML Preformatted"/>
    <w:basedOn w:val="ZsysbasisAuris"/>
    <w:next w:val="BasistekstAuris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band1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band1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band1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</w:style>
  <w:style w:type="paragraph" w:styleId="HTML-adres">
    <w:name w:val="HTML Address"/>
    <w:basedOn w:val="ZsysbasisAuris"/>
    <w:next w:val="BasistekstAuris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band1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Auris"/>
    <w:next w:val="BasistekstAuris"/>
    <w:uiPriority w:val="98"/>
    <w:semiHidden/>
    <w:rsid w:val="00F33259"/>
    <w:pPr>
      <w:ind w:left="284" w:hanging="284"/>
    </w:pPr>
  </w:style>
  <w:style w:type="paragraph" w:styleId="Lijst2">
    <w:name w:val="List 2"/>
    <w:basedOn w:val="ZsysbasisAuris"/>
    <w:next w:val="BasistekstAuris"/>
    <w:uiPriority w:val="98"/>
    <w:semiHidden/>
    <w:rsid w:val="00F33259"/>
    <w:pPr>
      <w:ind w:left="568" w:hanging="284"/>
    </w:pPr>
  </w:style>
  <w:style w:type="paragraph" w:styleId="Lijst3">
    <w:name w:val="List 3"/>
    <w:basedOn w:val="ZsysbasisAuris"/>
    <w:next w:val="BasistekstAuris"/>
    <w:uiPriority w:val="98"/>
    <w:semiHidden/>
    <w:rsid w:val="00F33259"/>
    <w:pPr>
      <w:ind w:left="851" w:hanging="284"/>
    </w:pPr>
  </w:style>
  <w:style w:type="paragraph" w:styleId="Lijst4">
    <w:name w:val="List 4"/>
    <w:basedOn w:val="ZsysbasisAuris"/>
    <w:next w:val="BasistekstAuris"/>
    <w:uiPriority w:val="98"/>
    <w:semiHidden/>
    <w:rsid w:val="00F33259"/>
    <w:pPr>
      <w:ind w:left="1135" w:hanging="284"/>
    </w:pPr>
  </w:style>
  <w:style w:type="paragraph" w:styleId="Lijst5">
    <w:name w:val="List 5"/>
    <w:basedOn w:val="ZsysbasisAuris"/>
    <w:next w:val="BasistekstAuris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Auris"/>
    <w:next w:val="BasistekstAuris"/>
    <w:uiPriority w:val="98"/>
    <w:semiHidden/>
    <w:rsid w:val="00F33259"/>
  </w:style>
  <w:style w:type="paragraph" w:styleId="Lijstopsomteken">
    <w:name w:val="List Bullet"/>
    <w:basedOn w:val="ZsysbasisAuris"/>
    <w:next w:val="BasistekstAuris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Auris"/>
    <w:next w:val="BasistekstAuris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Auris"/>
    <w:next w:val="BasistekstAuris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Auris"/>
    <w:next w:val="BasistekstAuris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Auris"/>
    <w:next w:val="BasistekstAuris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Auris"/>
    <w:next w:val="BasistekstAuris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Auris"/>
    <w:next w:val="BasistekstAuris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Auris"/>
    <w:next w:val="BasistekstAuris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Auris"/>
    <w:next w:val="BasistekstAuris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Auris"/>
    <w:next w:val="BasistekstAuris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Auris"/>
    <w:next w:val="BasistekstAuris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Auris"/>
    <w:next w:val="BasistekstAuris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Auris"/>
    <w:next w:val="BasistekstAuris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Auris"/>
    <w:next w:val="BasistekstAuris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Auris"/>
    <w:next w:val="BasistekstAuris"/>
    <w:uiPriority w:val="98"/>
    <w:semiHidden/>
    <w:rsid w:val="0020607F"/>
  </w:style>
  <w:style w:type="paragraph" w:styleId="Notitiekop">
    <w:name w:val="Note Heading"/>
    <w:basedOn w:val="ZsysbasisAuris"/>
    <w:next w:val="BasistekstAuris"/>
    <w:uiPriority w:val="98"/>
    <w:semiHidden/>
    <w:rsid w:val="0020607F"/>
  </w:style>
  <w:style w:type="paragraph" w:styleId="Plattetekst">
    <w:name w:val="Body Text"/>
    <w:basedOn w:val="ZsysbasisAuris"/>
    <w:next w:val="BasistekstAuris"/>
    <w:link w:val="PlattetekstChar"/>
    <w:uiPriority w:val="98"/>
    <w:semiHidden/>
    <w:rsid w:val="00D802A1"/>
  </w:style>
  <w:style w:type="paragraph" w:styleId="Plattetekst2">
    <w:name w:val="Body Text 2"/>
    <w:basedOn w:val="ZsysbasisAuris"/>
    <w:next w:val="BasistekstAuris"/>
    <w:link w:val="Plattetekst2Char"/>
    <w:uiPriority w:val="98"/>
    <w:semiHidden/>
    <w:rsid w:val="00E7078D"/>
  </w:style>
  <w:style w:type="paragraph" w:styleId="Plattetekst3">
    <w:name w:val="Body Text 3"/>
    <w:basedOn w:val="ZsysbasisAuris"/>
    <w:next w:val="BasistekstAuris"/>
    <w:uiPriority w:val="98"/>
    <w:semiHidden/>
    <w:rsid w:val="0020607F"/>
  </w:style>
  <w:style w:type="paragraph" w:styleId="Platteteksteersteinspringing">
    <w:name w:val="Body Text First Indent"/>
    <w:basedOn w:val="ZsysbasisAuris"/>
    <w:next w:val="BasistekstAuris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333366" w:themeColor="text1"/>
      <w:sz w:val="18"/>
      <w:szCs w:val="18"/>
    </w:rPr>
  </w:style>
  <w:style w:type="paragraph" w:styleId="Plattetekstinspringen">
    <w:name w:val="Body Text Indent"/>
    <w:basedOn w:val="ZsysbasisAuris"/>
    <w:next w:val="BasistekstAuris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Auris"/>
    <w:next w:val="BasistekstAuris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AurisChar">
    <w:name w:val="Zsysbasis Auris Char"/>
    <w:basedOn w:val="Standaardalinea-lettertype"/>
    <w:link w:val="ZsysbasisAuris"/>
    <w:semiHidden/>
    <w:rsid w:val="00E34483"/>
    <w:rPr>
      <w:rFonts w:ascii="Calibri Light" w:hAnsi="Calibri Light"/>
      <w:color w:val="333366" w:themeColor="text1"/>
    </w:rPr>
  </w:style>
  <w:style w:type="paragraph" w:styleId="Standaardinspringing">
    <w:name w:val="Normal Indent"/>
    <w:basedOn w:val="ZsysbasisAuris"/>
    <w:next w:val="BasistekstAuris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BD5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Auris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Auris"/>
    <w:basedOn w:val="ZsysbasisAuris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Auris"/>
    <w:next w:val="BasistekstAuris"/>
    <w:uiPriority w:val="98"/>
    <w:semiHidden/>
    <w:rsid w:val="0020607F"/>
  </w:style>
  <w:style w:type="paragraph" w:styleId="Tekstzonderopmaak">
    <w:name w:val="Plain Text"/>
    <w:basedOn w:val="ZsysbasisAuris"/>
    <w:next w:val="BasistekstAuris"/>
    <w:uiPriority w:val="98"/>
    <w:semiHidden/>
    <w:rsid w:val="0020607F"/>
  </w:style>
  <w:style w:type="paragraph" w:styleId="Ballontekst">
    <w:name w:val="Balloon Text"/>
    <w:basedOn w:val="ZsysbasisAuris"/>
    <w:next w:val="BasistekstAuris"/>
    <w:uiPriority w:val="98"/>
    <w:semiHidden/>
    <w:rsid w:val="0020607F"/>
  </w:style>
  <w:style w:type="paragraph" w:styleId="Bijschrift">
    <w:name w:val="caption"/>
    <w:aliases w:val="Bijschrift Auris"/>
    <w:basedOn w:val="ZsysbasisAuris"/>
    <w:next w:val="BasistekstAuris"/>
    <w:uiPriority w:val="4"/>
    <w:rsid w:val="0020607F"/>
  </w:style>
  <w:style w:type="character" w:customStyle="1" w:styleId="TekstopmerkingChar">
    <w:name w:val="Tekst opmerking Char"/>
    <w:basedOn w:val="ZsysbasisAurisChar"/>
    <w:link w:val="Tekstopmerking"/>
    <w:uiPriority w:val="99"/>
    <w:rsid w:val="008736AE"/>
    <w:rPr>
      <w:rFonts w:asciiTheme="minorHAnsi" w:hAnsiTheme="minorHAnsi" w:cs="Maiandra GD"/>
      <w:color w:val="333366" w:themeColor="text1"/>
      <w:sz w:val="18"/>
      <w:szCs w:val="18"/>
    </w:rPr>
  </w:style>
  <w:style w:type="paragraph" w:styleId="Documentstructuur">
    <w:name w:val="Document Map"/>
    <w:basedOn w:val="ZsysbasisAuris"/>
    <w:next w:val="BasistekstAuris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8" w:space="0" w:color="EBB3E6" w:themeColor="accent5"/>
        <w:bottom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B3E6" w:themeColor="accent5"/>
          <w:left w:val="nil"/>
          <w:bottom w:val="single" w:sz="8" w:space="0" w:color="EBB3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B3E6" w:themeColor="accent5"/>
          <w:left w:val="nil"/>
          <w:bottom w:val="single" w:sz="8" w:space="0" w:color="EBB3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</w:style>
  <w:style w:type="paragraph" w:styleId="Eindnoottekst">
    <w:name w:val="endnote text"/>
    <w:aliases w:val="Eindnoottekst Auris"/>
    <w:basedOn w:val="ZsysbasisAuris"/>
    <w:next w:val="BasistekstAuris"/>
    <w:uiPriority w:val="4"/>
    <w:rsid w:val="0020607F"/>
  </w:style>
  <w:style w:type="paragraph" w:styleId="Indexkop">
    <w:name w:val="index heading"/>
    <w:basedOn w:val="ZsysbasisAuris"/>
    <w:next w:val="BasistekstAuris"/>
    <w:uiPriority w:val="98"/>
    <w:semiHidden/>
    <w:rsid w:val="0020607F"/>
  </w:style>
  <w:style w:type="paragraph" w:styleId="Kopbronvermelding">
    <w:name w:val="toa heading"/>
    <w:basedOn w:val="ZsysbasisAuris"/>
    <w:next w:val="BasistekstAuris"/>
    <w:uiPriority w:val="98"/>
    <w:semiHidden/>
    <w:rsid w:val="0020607F"/>
  </w:style>
  <w:style w:type="paragraph" w:styleId="Lijstopsomteken5">
    <w:name w:val="List Bullet 5"/>
    <w:basedOn w:val="ZsysbasisAuris"/>
    <w:next w:val="BasistekstAuris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Auris"/>
    <w:next w:val="BasistekstAuris"/>
    <w:uiPriority w:val="98"/>
    <w:semiHidden/>
    <w:rsid w:val="0020607F"/>
  </w:style>
  <w:style w:type="paragraph" w:styleId="Tekstopmerking">
    <w:name w:val="annotation text"/>
    <w:basedOn w:val="ZsysbasisAuris"/>
    <w:next w:val="BasistekstAuris"/>
    <w:link w:val="TekstopmerkingChar"/>
    <w:uiPriority w:val="99"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9"/>
    <w:rsid w:val="0020607F"/>
    <w:rPr>
      <w:sz w:val="18"/>
      <w:szCs w:val="18"/>
    </w:rPr>
  </w:style>
  <w:style w:type="paragraph" w:customStyle="1" w:styleId="Opsommingteken1eniveauAuris">
    <w:name w:val="Opsomming teken 1e niveau Auris"/>
    <w:basedOn w:val="ZsysbasisAuris"/>
    <w:uiPriority w:val="4"/>
    <w:qFormat/>
    <w:rsid w:val="00670274"/>
    <w:pPr>
      <w:numPr>
        <w:numId w:val="29"/>
      </w:numPr>
    </w:pPr>
  </w:style>
  <w:style w:type="paragraph" w:customStyle="1" w:styleId="Opsommingteken2eniveauAuris">
    <w:name w:val="Opsomming teken 2e niveau Auris"/>
    <w:basedOn w:val="ZsysbasisAuris"/>
    <w:uiPriority w:val="4"/>
    <w:qFormat/>
    <w:rsid w:val="00670274"/>
    <w:pPr>
      <w:numPr>
        <w:ilvl w:val="1"/>
        <w:numId w:val="29"/>
      </w:numPr>
    </w:pPr>
  </w:style>
  <w:style w:type="paragraph" w:customStyle="1" w:styleId="Opsommingteken3eniveauAuris">
    <w:name w:val="Opsomming teken 3e niveau Auris"/>
    <w:basedOn w:val="ZsysbasisAuris"/>
    <w:uiPriority w:val="4"/>
    <w:qFormat/>
    <w:rsid w:val="00670274"/>
    <w:pPr>
      <w:numPr>
        <w:ilvl w:val="2"/>
        <w:numId w:val="29"/>
      </w:numPr>
    </w:pPr>
  </w:style>
  <w:style w:type="paragraph" w:customStyle="1" w:styleId="Opsommingbolletje1eniveauAuris">
    <w:name w:val="Opsomming bolletje 1e niveau Auris"/>
    <w:basedOn w:val="ZsysbasisAuris"/>
    <w:uiPriority w:val="4"/>
    <w:qFormat/>
    <w:rsid w:val="005017F3"/>
    <w:pPr>
      <w:numPr>
        <w:numId w:val="24"/>
      </w:numPr>
    </w:pPr>
  </w:style>
  <w:style w:type="paragraph" w:customStyle="1" w:styleId="Opsommingbolletje2eniveauAuris">
    <w:name w:val="Opsomming bolletje 2e niveau Auris"/>
    <w:basedOn w:val="ZsysbasisAuris"/>
    <w:uiPriority w:val="4"/>
    <w:qFormat/>
    <w:rsid w:val="005017F3"/>
    <w:pPr>
      <w:numPr>
        <w:ilvl w:val="1"/>
        <w:numId w:val="24"/>
      </w:numPr>
    </w:pPr>
  </w:style>
  <w:style w:type="paragraph" w:customStyle="1" w:styleId="Opsommingbolletje3eniveauAuris">
    <w:name w:val="Opsomming bolletje 3e niveau Auris"/>
    <w:basedOn w:val="ZsysbasisAuris"/>
    <w:uiPriority w:val="4"/>
    <w:qFormat/>
    <w:rsid w:val="005017F3"/>
    <w:pPr>
      <w:numPr>
        <w:ilvl w:val="2"/>
        <w:numId w:val="24"/>
      </w:numPr>
    </w:pPr>
  </w:style>
  <w:style w:type="numbering" w:customStyle="1" w:styleId="OpsommingbolletjeAuris">
    <w:name w:val="Opsomming bolletje Auris"/>
    <w:uiPriority w:val="4"/>
    <w:semiHidden/>
    <w:rsid w:val="005017F3"/>
    <w:pPr>
      <w:numPr>
        <w:numId w:val="1"/>
      </w:numPr>
    </w:pPr>
  </w:style>
  <w:style w:type="paragraph" w:customStyle="1" w:styleId="Opsommingkleineletter1eniveauAuris">
    <w:name w:val="Opsomming kleine letter 1e niveau Auris"/>
    <w:basedOn w:val="ZsysbasisAuris"/>
    <w:uiPriority w:val="4"/>
    <w:qFormat/>
    <w:rsid w:val="002C49D6"/>
    <w:pPr>
      <w:numPr>
        <w:ilvl w:val="1"/>
        <w:numId w:val="34"/>
      </w:numPr>
    </w:pPr>
  </w:style>
  <w:style w:type="paragraph" w:customStyle="1" w:styleId="Opsommingkleineletter2eniveauAuris">
    <w:name w:val="Opsomming kleine letter 2e niveau Auris"/>
    <w:basedOn w:val="ZsysbasisAuris"/>
    <w:uiPriority w:val="4"/>
    <w:qFormat/>
    <w:rsid w:val="002C49D6"/>
    <w:pPr>
      <w:numPr>
        <w:ilvl w:val="2"/>
        <w:numId w:val="34"/>
      </w:numPr>
    </w:pPr>
  </w:style>
  <w:style w:type="paragraph" w:customStyle="1" w:styleId="Opsommingkleineletter3eniveauAuris">
    <w:name w:val="Opsomming kleine letter 3e niveau Auris"/>
    <w:basedOn w:val="ZsysbasisAuris"/>
    <w:uiPriority w:val="4"/>
    <w:qFormat/>
    <w:rsid w:val="002C49D6"/>
    <w:pPr>
      <w:numPr>
        <w:ilvl w:val="3"/>
        <w:numId w:val="34"/>
      </w:numPr>
    </w:pPr>
  </w:style>
  <w:style w:type="paragraph" w:customStyle="1" w:styleId="Opsommingnummer1eniveauAuris">
    <w:name w:val="Opsomming nummer 1e niveau Auris"/>
    <w:basedOn w:val="ZsysbasisAuris"/>
    <w:uiPriority w:val="4"/>
    <w:qFormat/>
    <w:rsid w:val="002C49D6"/>
    <w:pPr>
      <w:numPr>
        <w:ilvl w:val="1"/>
        <w:numId w:val="32"/>
      </w:numPr>
    </w:pPr>
  </w:style>
  <w:style w:type="paragraph" w:customStyle="1" w:styleId="Opsommingnummer2eniveauAuris">
    <w:name w:val="Opsomming nummer 2e niveau Auris"/>
    <w:basedOn w:val="ZsysbasisAuris"/>
    <w:uiPriority w:val="4"/>
    <w:qFormat/>
    <w:rsid w:val="002C49D6"/>
    <w:pPr>
      <w:numPr>
        <w:ilvl w:val="2"/>
        <w:numId w:val="32"/>
      </w:numPr>
    </w:pPr>
  </w:style>
  <w:style w:type="paragraph" w:customStyle="1" w:styleId="Opsommingnummer3eniveauAuris">
    <w:name w:val="Opsomming nummer 3e niveau Auris"/>
    <w:basedOn w:val="ZsysbasisAuris"/>
    <w:uiPriority w:val="4"/>
    <w:qFormat/>
    <w:rsid w:val="002C49D6"/>
    <w:pPr>
      <w:numPr>
        <w:ilvl w:val="3"/>
        <w:numId w:val="32"/>
      </w:numPr>
    </w:pPr>
  </w:style>
  <w:style w:type="paragraph" w:customStyle="1" w:styleId="Opsommingopenrondje1eniveauAuris">
    <w:name w:val="Opsomming open rondje 1e niveau Auris"/>
    <w:basedOn w:val="ZsysbasisAuris"/>
    <w:uiPriority w:val="4"/>
    <w:qFormat/>
    <w:rsid w:val="00957CCB"/>
    <w:pPr>
      <w:numPr>
        <w:numId w:val="25"/>
      </w:numPr>
    </w:pPr>
  </w:style>
  <w:style w:type="paragraph" w:customStyle="1" w:styleId="Opsommingopenrondje2eniveauAuris">
    <w:name w:val="Opsomming open rondje 2e niveau Auris"/>
    <w:basedOn w:val="ZsysbasisAuris"/>
    <w:uiPriority w:val="4"/>
    <w:qFormat/>
    <w:rsid w:val="00957CCB"/>
    <w:pPr>
      <w:numPr>
        <w:ilvl w:val="1"/>
        <w:numId w:val="25"/>
      </w:numPr>
    </w:pPr>
  </w:style>
  <w:style w:type="paragraph" w:customStyle="1" w:styleId="Opsommingopenrondje3eniveauAuris">
    <w:name w:val="Opsomming open rondje 3e niveau Auris"/>
    <w:basedOn w:val="ZsysbasisAuris"/>
    <w:uiPriority w:val="4"/>
    <w:qFormat/>
    <w:rsid w:val="00957CCB"/>
    <w:pPr>
      <w:numPr>
        <w:ilvl w:val="2"/>
        <w:numId w:val="25"/>
      </w:numPr>
    </w:pPr>
  </w:style>
  <w:style w:type="numbering" w:customStyle="1" w:styleId="OpsommingopenrondjeAuris">
    <w:name w:val="Opsomming open rondje Auris"/>
    <w:uiPriority w:val="4"/>
    <w:semiHidden/>
    <w:rsid w:val="00957CCB"/>
    <w:pPr>
      <w:numPr>
        <w:numId w:val="2"/>
      </w:numPr>
    </w:pPr>
  </w:style>
  <w:style w:type="paragraph" w:customStyle="1" w:styleId="Opsommingstreepje1eniveauAuris">
    <w:name w:val="Opsomming streepje 1e niveau Auris"/>
    <w:basedOn w:val="ZsysbasisAuris"/>
    <w:uiPriority w:val="4"/>
    <w:qFormat/>
    <w:rsid w:val="00B01DA1"/>
    <w:pPr>
      <w:numPr>
        <w:numId w:val="26"/>
      </w:numPr>
    </w:pPr>
  </w:style>
  <w:style w:type="paragraph" w:customStyle="1" w:styleId="Opsommingstreepje2eniveauAuris">
    <w:name w:val="Opsomming streepje 2e niveau Auris"/>
    <w:basedOn w:val="ZsysbasisAuris"/>
    <w:uiPriority w:val="4"/>
    <w:qFormat/>
    <w:rsid w:val="00B01DA1"/>
    <w:pPr>
      <w:numPr>
        <w:ilvl w:val="1"/>
        <w:numId w:val="26"/>
      </w:numPr>
    </w:pPr>
  </w:style>
  <w:style w:type="paragraph" w:customStyle="1" w:styleId="Opsommingstreepje3eniveauAuris">
    <w:name w:val="Opsomming streepje 3e niveau Auris"/>
    <w:basedOn w:val="ZsysbasisAuris"/>
    <w:uiPriority w:val="4"/>
    <w:qFormat/>
    <w:rsid w:val="00B01DA1"/>
    <w:pPr>
      <w:numPr>
        <w:ilvl w:val="2"/>
        <w:numId w:val="26"/>
      </w:numPr>
    </w:pPr>
  </w:style>
  <w:style w:type="numbering" w:customStyle="1" w:styleId="OpsommingstreepjeAuris">
    <w:name w:val="Opsomming streepje Auris"/>
    <w:uiPriority w:val="4"/>
    <w:semiHidden/>
    <w:rsid w:val="00B01DA1"/>
    <w:pPr>
      <w:numPr>
        <w:numId w:val="3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8" w:space="0" w:color="66DEFF" w:themeColor="accent4"/>
        <w:bottom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DEFF" w:themeColor="accent4"/>
          <w:left w:val="nil"/>
          <w:bottom w:val="single" w:sz="8" w:space="0" w:color="66DE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DEFF" w:themeColor="accent4"/>
          <w:left w:val="nil"/>
          <w:bottom w:val="single" w:sz="8" w:space="0" w:color="66DE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8" w:space="0" w:color="FF8000" w:themeColor="accent3"/>
        <w:bottom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000" w:themeColor="accent3"/>
          <w:left w:val="nil"/>
          <w:bottom w:val="single" w:sz="8" w:space="0" w:color="FF80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000" w:themeColor="accent3"/>
          <w:left w:val="nil"/>
          <w:bottom w:val="single" w:sz="8" w:space="0" w:color="FF80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8" w:space="0" w:color="EB3062" w:themeColor="accent2"/>
        <w:bottom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062" w:themeColor="accent2"/>
          <w:left w:val="nil"/>
          <w:bottom w:val="single" w:sz="8" w:space="0" w:color="EB306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062" w:themeColor="accent2"/>
          <w:left w:val="nil"/>
          <w:bottom w:val="single" w:sz="8" w:space="0" w:color="EB306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1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  <w:shd w:val="clear" w:color="auto" w:fill="FFFFFF" w:themeFill="accent6" w:themeFillTint="3F"/>
      </w:tcPr>
    </w:tblStylePr>
    <w:tblStylePr w:type="band2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  <w:insideH w:val="single" w:sz="8" w:space="0" w:color="EBB3E6" w:themeColor="accent5"/>
        <w:insideV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18" w:space="0" w:color="EBB3E6" w:themeColor="accent5"/>
          <w:right w:val="single" w:sz="8" w:space="0" w:color="EBB3E6" w:themeColor="accent5"/>
          <w:insideH w:val="nil"/>
          <w:insideV w:val="single" w:sz="8" w:space="0" w:color="EBB3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H w:val="nil"/>
          <w:insideV w:val="single" w:sz="8" w:space="0" w:color="EBB3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band1Vert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  <w:shd w:val="clear" w:color="auto" w:fill="FAECF8" w:themeFill="accent5" w:themeFillTint="3F"/>
      </w:tcPr>
    </w:tblStylePr>
    <w:tblStylePr w:type="band1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V w:val="single" w:sz="8" w:space="0" w:color="EBB3E6" w:themeColor="accent5"/>
        </w:tcBorders>
        <w:shd w:val="clear" w:color="auto" w:fill="FAECF8" w:themeFill="accent5" w:themeFillTint="3F"/>
      </w:tcPr>
    </w:tblStylePr>
    <w:tblStylePr w:type="band2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V w:val="single" w:sz="8" w:space="0" w:color="EBB3E6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  <w:insideH w:val="single" w:sz="8" w:space="0" w:color="66DEFF" w:themeColor="accent4"/>
        <w:insideV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18" w:space="0" w:color="66DEFF" w:themeColor="accent4"/>
          <w:right w:val="single" w:sz="8" w:space="0" w:color="66DEFF" w:themeColor="accent4"/>
          <w:insideH w:val="nil"/>
          <w:insideV w:val="single" w:sz="8" w:space="0" w:color="66DE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H w:val="nil"/>
          <w:insideV w:val="single" w:sz="8" w:space="0" w:color="66DE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band1Vert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  <w:shd w:val="clear" w:color="auto" w:fill="D9F6FF" w:themeFill="accent4" w:themeFillTint="3F"/>
      </w:tcPr>
    </w:tblStylePr>
    <w:tblStylePr w:type="band1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V w:val="single" w:sz="8" w:space="0" w:color="66DEFF" w:themeColor="accent4"/>
        </w:tcBorders>
        <w:shd w:val="clear" w:color="auto" w:fill="D9F6FF" w:themeFill="accent4" w:themeFillTint="3F"/>
      </w:tcPr>
    </w:tblStylePr>
    <w:tblStylePr w:type="band2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V w:val="single" w:sz="8" w:space="0" w:color="66DEFF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  <w:insideH w:val="single" w:sz="8" w:space="0" w:color="FF8000" w:themeColor="accent3"/>
        <w:insideV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18" w:space="0" w:color="FF8000" w:themeColor="accent3"/>
          <w:right w:val="single" w:sz="8" w:space="0" w:color="FF8000" w:themeColor="accent3"/>
          <w:insideH w:val="nil"/>
          <w:insideV w:val="single" w:sz="8" w:space="0" w:color="FF80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H w:val="nil"/>
          <w:insideV w:val="single" w:sz="8" w:space="0" w:color="FF80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band1Vert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  <w:shd w:val="clear" w:color="auto" w:fill="FFDFC0" w:themeFill="accent3" w:themeFillTint="3F"/>
      </w:tcPr>
    </w:tblStylePr>
    <w:tblStylePr w:type="band1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V w:val="single" w:sz="8" w:space="0" w:color="FF8000" w:themeColor="accent3"/>
        </w:tcBorders>
        <w:shd w:val="clear" w:color="auto" w:fill="FFDFC0" w:themeFill="accent3" w:themeFillTint="3F"/>
      </w:tcPr>
    </w:tblStylePr>
    <w:tblStylePr w:type="band2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V w:val="single" w:sz="8" w:space="0" w:color="FF8000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  <w:insideH w:val="single" w:sz="8" w:space="0" w:color="EB3062" w:themeColor="accent2"/>
        <w:insideV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18" w:space="0" w:color="EB3062" w:themeColor="accent2"/>
          <w:right w:val="single" w:sz="8" w:space="0" w:color="EB3062" w:themeColor="accent2"/>
          <w:insideH w:val="nil"/>
          <w:insideV w:val="single" w:sz="8" w:space="0" w:color="EB306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H w:val="nil"/>
          <w:insideV w:val="single" w:sz="8" w:space="0" w:color="EB306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band1Vert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  <w:shd w:val="clear" w:color="auto" w:fill="FACBD7" w:themeFill="accent2" w:themeFillTint="3F"/>
      </w:tcPr>
    </w:tblStylePr>
    <w:tblStylePr w:type="band1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V w:val="single" w:sz="8" w:space="0" w:color="EB3062" w:themeColor="accent2"/>
        </w:tcBorders>
        <w:shd w:val="clear" w:color="auto" w:fill="FACBD7" w:themeFill="accent2" w:themeFillTint="3F"/>
      </w:tcPr>
    </w:tblStylePr>
    <w:tblStylePr w:type="band2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V w:val="single" w:sz="8" w:space="0" w:color="EB3062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FFF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971D0" w:themeFill="accent5" w:themeFillShade="CC"/>
      </w:tcPr>
    </w:tblStylePr>
    <w:tblStylePr w:type="lastRow">
      <w:rPr>
        <w:b/>
        <w:bCs/>
        <w:color w:val="D971D0" w:themeColor="accent5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DF7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6" w:themeFillShade="CC"/>
      </w:tcPr>
    </w:tblStylePr>
    <w:tblStylePr w:type="lastRow">
      <w:rPr>
        <w:b/>
        <w:bCs/>
        <w:color w:val="CCCCCC" w:themeColor="accent6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0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6600" w:themeFill="accent3" w:themeFillShade="CC"/>
      </w:tcPr>
    </w:tblStylePr>
    <w:tblStylePr w:type="lastRow">
      <w:rPr>
        <w:b/>
        <w:bCs/>
        <w:color w:val="CC6600" w:themeColor="accent3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FF2E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ECEFF" w:themeFill="accent4" w:themeFillShade="CC"/>
      </w:tcPr>
    </w:tblStylePr>
    <w:tblStylePr w:type="lastRow">
      <w:rPr>
        <w:b/>
        <w:bCs/>
        <w:color w:val="1ECEFF" w:themeColor="accent4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DEAE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E1F7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B3E6" w:themeColor="accent5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B3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6" w:themeShade="99"/>
          <w:insideV w:val="nil"/>
        </w:tcBorders>
        <w:shd w:val="clear" w:color="auto" w:fill="99999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6" w:themeFillShade="99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FFFFFF" w:themeColor="accent6"/>
        <w:left w:val="single" w:sz="4" w:space="0" w:color="EBB3E6" w:themeColor="accent5"/>
        <w:bottom w:val="single" w:sz="4" w:space="0" w:color="EBB3E6" w:themeColor="accent5"/>
        <w:right w:val="single" w:sz="4" w:space="0" w:color="EBB3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7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33B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33B7" w:themeColor="accent5" w:themeShade="99"/>
          <w:insideV w:val="nil"/>
        </w:tcBorders>
        <w:shd w:val="clear" w:color="auto" w:fill="C433B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33B7" w:themeFill="accent5" w:themeFillShade="99"/>
      </w:tcPr>
    </w:tblStylePr>
    <w:tblStylePr w:type="band1Vert">
      <w:tblPr/>
      <w:tcPr>
        <w:shd w:val="clear" w:color="auto" w:fill="F7E0F4" w:themeFill="accent5" w:themeFillTint="66"/>
      </w:tcPr>
    </w:tblStylePr>
    <w:tblStylePr w:type="band1Horz">
      <w:tblPr/>
      <w:tcPr>
        <w:shd w:val="clear" w:color="auto" w:fill="F5D9F2" w:themeFill="accent5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FF8000" w:themeColor="accent3"/>
        <w:left w:val="single" w:sz="4" w:space="0" w:color="66DEFF" w:themeColor="accent4"/>
        <w:bottom w:val="single" w:sz="4" w:space="0" w:color="66DEFF" w:themeColor="accent4"/>
        <w:right w:val="single" w:sz="4" w:space="0" w:color="66DE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A7D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A7D6" w:themeColor="accent4" w:themeShade="99"/>
          <w:insideV w:val="nil"/>
        </w:tcBorders>
        <w:shd w:val="clear" w:color="auto" w:fill="00A7D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D6" w:themeFill="accent4" w:themeFillShade="99"/>
      </w:tcPr>
    </w:tblStylePr>
    <w:tblStylePr w:type="band1Vert">
      <w:tblPr/>
      <w:tcPr>
        <w:shd w:val="clear" w:color="auto" w:fill="C1F1FF" w:themeFill="accent4" w:themeFillTint="66"/>
      </w:tcPr>
    </w:tblStylePr>
    <w:tblStylePr w:type="band1Horz">
      <w:tblPr/>
      <w:tcPr>
        <w:shd w:val="clear" w:color="auto" w:fill="B2EEFF" w:themeFill="accent4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66DEFF" w:themeColor="accent4"/>
        <w:left w:val="single" w:sz="4" w:space="0" w:color="FF8000" w:themeColor="accent3"/>
        <w:bottom w:val="single" w:sz="4" w:space="0" w:color="FF8000" w:themeColor="accent3"/>
        <w:right w:val="single" w:sz="4" w:space="0" w:color="FF80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DE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C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C00" w:themeColor="accent3" w:themeShade="99"/>
          <w:insideV w:val="nil"/>
        </w:tcBorders>
        <w:shd w:val="clear" w:color="auto" w:fill="994C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C00" w:themeFill="accent3" w:themeFillShade="99"/>
      </w:tcPr>
    </w:tblStylePr>
    <w:tblStylePr w:type="band1Vert">
      <w:tblPr/>
      <w:tcPr>
        <w:shd w:val="clear" w:color="auto" w:fill="FFCC99" w:themeFill="accent3" w:themeFillTint="66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EB3062" w:themeColor="accent2"/>
        <w:bottom w:val="single" w:sz="4" w:space="0" w:color="EB3062" w:themeColor="accent2"/>
        <w:right w:val="single" w:sz="4" w:space="0" w:color="EB306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AE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A0F3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A0F34" w:themeColor="accent2" w:themeShade="99"/>
          <w:insideV w:val="nil"/>
        </w:tcBorders>
        <w:shd w:val="clear" w:color="auto" w:fill="9A0F3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0F34" w:themeFill="accent2" w:themeFillShade="99"/>
      </w:tcPr>
    </w:tblStylePr>
    <w:tblStylePr w:type="band1Vert">
      <w:tblPr/>
      <w:tcPr>
        <w:shd w:val="clear" w:color="auto" w:fill="F7ACC0" w:themeFill="accent2" w:themeFillTint="66"/>
      </w:tcPr>
    </w:tblStylePr>
    <w:tblStylePr w:type="band1Horz">
      <w:tblPr/>
      <w:tcPr>
        <w:shd w:val="clear" w:color="auto" w:fill="F597B0" w:themeFill="accent2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0099CC" w:themeColor="accent1"/>
        <w:bottom w:val="single" w:sz="4" w:space="0" w:color="0099CC" w:themeColor="accent1"/>
        <w:right w:val="single" w:sz="4" w:space="0" w:color="0099C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7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B7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B7A" w:themeColor="accent1" w:themeShade="99"/>
          <w:insideV w:val="nil"/>
        </w:tcBorders>
        <w:shd w:val="clear" w:color="auto" w:fill="005B7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B7A" w:themeFill="accent1" w:themeFillShade="99"/>
      </w:tcPr>
    </w:tblStylePr>
    <w:tblStylePr w:type="band1Vert">
      <w:tblPr/>
      <w:tcPr>
        <w:shd w:val="clear" w:color="auto" w:fill="84E0FF" w:themeFill="accent1" w:themeFillTint="66"/>
      </w:tcPr>
    </w:tblStylePr>
    <w:tblStylePr w:type="band1Horz">
      <w:tblPr/>
      <w:tcPr>
        <w:shd w:val="clear" w:color="auto" w:fill="66D8FF" w:themeFill="accent1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</w:rPr>
      <w:tblPr/>
      <w:tcPr>
        <w:shd w:val="clear" w:color="auto" w:fill="FFFFFF" w:themeFill="accent6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FFF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FF9" w:themeFill="accent5" w:themeFillTint="33"/>
    </w:tcPr>
    <w:tblStylePr w:type="firstRow">
      <w:rPr>
        <w:b/>
        <w:bCs/>
      </w:rPr>
      <w:tblPr/>
      <w:tcPr>
        <w:shd w:val="clear" w:color="auto" w:fill="F7E0F4" w:themeFill="accent5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7E0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560C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560CA" w:themeFill="accent5" w:themeFillShade="BF"/>
      </w:tc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shd w:val="clear" w:color="auto" w:fill="F5D9F2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0F8FF" w:themeFill="accent4" w:themeFillTint="33"/>
    </w:tcPr>
    <w:tblStylePr w:type="firstRow">
      <w:rPr>
        <w:b/>
        <w:bCs/>
      </w:rPr>
      <w:tblPr/>
      <w:tcPr>
        <w:shd w:val="clear" w:color="auto" w:fill="C1F1FF" w:themeFill="accent4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C1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CCA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CCAFF" w:themeFill="accent4" w:themeFillShade="BF"/>
      </w:tc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shd w:val="clear" w:color="auto" w:fill="B2EEFF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C" w:themeFill="accent3" w:themeFillTint="33"/>
    </w:tcPr>
    <w:tblStylePr w:type="firstRow">
      <w:rPr>
        <w:b/>
        <w:bCs/>
      </w:rPr>
      <w:tblPr/>
      <w:tcPr>
        <w:shd w:val="clear" w:color="auto" w:fill="FFCC99" w:themeFill="accent3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FCC9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5F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5F00" w:themeFill="accent3" w:themeFillShade="BF"/>
      </w:tc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5DF" w:themeFill="accent2" w:themeFillTint="33"/>
    </w:tcPr>
    <w:tblStylePr w:type="firstRow">
      <w:rPr>
        <w:b/>
        <w:bCs/>
      </w:rPr>
      <w:tblPr/>
      <w:tcPr>
        <w:shd w:val="clear" w:color="auto" w:fill="F7ACC0" w:themeFill="accent2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7ACC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0124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01241" w:themeFill="accent2" w:themeFillShade="BF"/>
      </w:tc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shd w:val="clear" w:color="auto" w:fill="F597B0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FFF" w:themeFill="accent1" w:themeFillTint="33"/>
    </w:tcPr>
    <w:tblStylePr w:type="firstRow">
      <w:rPr>
        <w:b/>
        <w:bCs/>
      </w:rPr>
      <w:tblPr/>
      <w:tcPr>
        <w:shd w:val="clear" w:color="auto" w:fill="84E0FF" w:themeFill="accent1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84E0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29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298" w:themeFill="accent1" w:themeFillShade="BF"/>
      </w:tc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shd w:val="clear" w:color="auto" w:fill="66D8F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B3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BB3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B3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B3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C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DE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DE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DE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DE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80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0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80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C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B306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06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06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BD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C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C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C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C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C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bottom w:val="single" w:sz="8" w:space="0" w:color="EBB3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B3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BB3E6" w:themeColor="accent5"/>
          <w:bottom w:val="single" w:sz="8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B3E6" w:themeColor="accent5"/>
          <w:bottom w:val="single" w:sz="8" w:space="0" w:color="EBB3E6" w:themeColor="accent5"/>
        </w:tcBorders>
      </w:tcPr>
    </w:tblStylePr>
    <w:tblStylePr w:type="band1Vert">
      <w:tblPr/>
      <w:tcPr>
        <w:shd w:val="clear" w:color="auto" w:fill="FAECF8" w:themeFill="accent5" w:themeFillTint="3F"/>
      </w:tcPr>
    </w:tblStylePr>
    <w:tblStylePr w:type="band1Horz">
      <w:tblPr/>
      <w:tcPr>
        <w:shd w:val="clear" w:color="auto" w:fill="FAECF8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bottom w:val="single" w:sz="8" w:space="0" w:color="66DE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DEF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DEFF" w:themeColor="accent4"/>
          <w:bottom w:val="single" w:sz="8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DEFF" w:themeColor="accent4"/>
          <w:bottom w:val="single" w:sz="8" w:space="0" w:color="66DEFF" w:themeColor="accent4"/>
        </w:tcBorders>
      </w:tcPr>
    </w:tblStylePr>
    <w:tblStylePr w:type="band1Vert">
      <w:tblPr/>
      <w:tcPr>
        <w:shd w:val="clear" w:color="auto" w:fill="D9F6FF" w:themeFill="accent4" w:themeFillTint="3F"/>
      </w:tcPr>
    </w:tblStylePr>
    <w:tblStylePr w:type="band1Horz">
      <w:tblPr/>
      <w:tcPr>
        <w:shd w:val="clear" w:color="auto" w:fill="D9F6FF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bottom w:val="single" w:sz="8" w:space="0" w:color="FF80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8000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8000" w:themeColor="accent3"/>
          <w:bottom w:val="single" w:sz="8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000" w:themeColor="accent3"/>
          <w:bottom w:val="single" w:sz="8" w:space="0" w:color="FF8000" w:themeColor="accent3"/>
        </w:tcBorders>
      </w:tcPr>
    </w:tblStylePr>
    <w:tblStylePr w:type="band1Vert">
      <w:tblPr/>
      <w:tcPr>
        <w:shd w:val="clear" w:color="auto" w:fill="FFDFC0" w:themeFill="accent3" w:themeFillTint="3F"/>
      </w:tcPr>
    </w:tblStylePr>
    <w:tblStylePr w:type="band1Horz">
      <w:tblPr/>
      <w:tcPr>
        <w:shd w:val="clear" w:color="auto" w:fill="FFDFC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bottom w:val="single" w:sz="8" w:space="0" w:color="EB306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06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B3062" w:themeColor="accent2"/>
          <w:bottom w:val="single" w:sz="8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062" w:themeColor="accent2"/>
          <w:bottom w:val="single" w:sz="8" w:space="0" w:color="EB3062" w:themeColor="accent2"/>
        </w:tcBorders>
      </w:tcPr>
    </w:tblStylePr>
    <w:tblStylePr w:type="band1Vert">
      <w:tblPr/>
      <w:tcPr>
        <w:shd w:val="clear" w:color="auto" w:fill="FACBD7" w:themeFill="accent2" w:themeFillTint="3F"/>
      </w:tcPr>
    </w:tblStylePr>
    <w:tblStylePr w:type="band1Horz">
      <w:tblPr/>
      <w:tcPr>
        <w:shd w:val="clear" w:color="auto" w:fill="FACBD7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B3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B3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DE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DE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0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06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06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C6EC" w:themeColor="accent5" w:themeTint="BF"/>
        <w:left w:val="single" w:sz="8" w:space="0" w:color="F0C6EC" w:themeColor="accent5" w:themeTint="BF"/>
        <w:bottom w:val="single" w:sz="8" w:space="0" w:color="F0C6EC" w:themeColor="accent5" w:themeTint="BF"/>
        <w:right w:val="single" w:sz="8" w:space="0" w:color="F0C6EC" w:themeColor="accent5" w:themeTint="BF"/>
        <w:insideH w:val="single" w:sz="8" w:space="0" w:color="F0C6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C6EC" w:themeColor="accent5" w:themeTint="BF"/>
          <w:left w:val="single" w:sz="8" w:space="0" w:color="F0C6EC" w:themeColor="accent5" w:themeTint="BF"/>
          <w:bottom w:val="single" w:sz="8" w:space="0" w:color="F0C6EC" w:themeColor="accent5" w:themeTint="BF"/>
          <w:right w:val="single" w:sz="8" w:space="0" w:color="F0C6EC" w:themeColor="accent5" w:themeTint="BF"/>
          <w:insideH w:val="nil"/>
          <w:insideV w:val="nil"/>
        </w:tcBorders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C6EC" w:themeColor="accent5" w:themeTint="BF"/>
          <w:left w:val="single" w:sz="8" w:space="0" w:color="F0C6EC" w:themeColor="accent5" w:themeTint="BF"/>
          <w:bottom w:val="single" w:sz="8" w:space="0" w:color="F0C6EC" w:themeColor="accent5" w:themeTint="BF"/>
          <w:right w:val="single" w:sz="8" w:space="0" w:color="F0C6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C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C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CE6FF" w:themeColor="accent4" w:themeTint="BF"/>
        <w:left w:val="single" w:sz="8" w:space="0" w:color="8CE6FF" w:themeColor="accent4" w:themeTint="BF"/>
        <w:bottom w:val="single" w:sz="8" w:space="0" w:color="8CE6FF" w:themeColor="accent4" w:themeTint="BF"/>
        <w:right w:val="single" w:sz="8" w:space="0" w:color="8CE6FF" w:themeColor="accent4" w:themeTint="BF"/>
        <w:insideH w:val="single" w:sz="8" w:space="0" w:color="8CE6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CE6FF" w:themeColor="accent4" w:themeTint="BF"/>
          <w:left w:val="single" w:sz="8" w:space="0" w:color="8CE6FF" w:themeColor="accent4" w:themeTint="BF"/>
          <w:bottom w:val="single" w:sz="8" w:space="0" w:color="8CE6FF" w:themeColor="accent4" w:themeTint="BF"/>
          <w:right w:val="single" w:sz="8" w:space="0" w:color="8CE6FF" w:themeColor="accent4" w:themeTint="BF"/>
          <w:insideH w:val="nil"/>
          <w:insideV w:val="nil"/>
        </w:tcBorders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CE6FF" w:themeColor="accent4" w:themeTint="BF"/>
          <w:left w:val="single" w:sz="8" w:space="0" w:color="8CE6FF" w:themeColor="accent4" w:themeTint="BF"/>
          <w:bottom w:val="single" w:sz="8" w:space="0" w:color="8CE6FF" w:themeColor="accent4" w:themeTint="BF"/>
          <w:right w:val="single" w:sz="8" w:space="0" w:color="8CE6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F40" w:themeColor="accent3" w:themeTint="BF"/>
        <w:left w:val="single" w:sz="8" w:space="0" w:color="FF9F40" w:themeColor="accent3" w:themeTint="BF"/>
        <w:bottom w:val="single" w:sz="8" w:space="0" w:color="FF9F40" w:themeColor="accent3" w:themeTint="BF"/>
        <w:right w:val="single" w:sz="8" w:space="0" w:color="FF9F40" w:themeColor="accent3" w:themeTint="BF"/>
        <w:insideH w:val="single" w:sz="8" w:space="0" w:color="FF9F4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F40" w:themeColor="accent3" w:themeTint="BF"/>
          <w:left w:val="single" w:sz="8" w:space="0" w:color="FF9F40" w:themeColor="accent3" w:themeTint="BF"/>
          <w:bottom w:val="single" w:sz="8" w:space="0" w:color="FF9F40" w:themeColor="accent3" w:themeTint="BF"/>
          <w:right w:val="single" w:sz="8" w:space="0" w:color="FF9F40" w:themeColor="accent3" w:themeTint="BF"/>
          <w:insideH w:val="nil"/>
          <w:insideV w:val="nil"/>
        </w:tcBorders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F40" w:themeColor="accent3" w:themeTint="BF"/>
          <w:left w:val="single" w:sz="8" w:space="0" w:color="FF9F40" w:themeColor="accent3" w:themeTint="BF"/>
          <w:bottom w:val="single" w:sz="8" w:space="0" w:color="FF9F40" w:themeColor="accent3" w:themeTint="BF"/>
          <w:right w:val="single" w:sz="8" w:space="0" w:color="FF9F4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C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C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6389" w:themeColor="accent2" w:themeTint="BF"/>
        <w:left w:val="single" w:sz="8" w:space="0" w:color="F06389" w:themeColor="accent2" w:themeTint="BF"/>
        <w:bottom w:val="single" w:sz="8" w:space="0" w:color="F06389" w:themeColor="accent2" w:themeTint="BF"/>
        <w:right w:val="single" w:sz="8" w:space="0" w:color="F06389" w:themeColor="accent2" w:themeTint="BF"/>
        <w:insideH w:val="single" w:sz="8" w:space="0" w:color="F0638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389" w:themeColor="accent2" w:themeTint="BF"/>
          <w:left w:val="single" w:sz="8" w:space="0" w:color="F06389" w:themeColor="accent2" w:themeTint="BF"/>
          <w:bottom w:val="single" w:sz="8" w:space="0" w:color="F06389" w:themeColor="accent2" w:themeTint="BF"/>
          <w:right w:val="single" w:sz="8" w:space="0" w:color="F06389" w:themeColor="accent2" w:themeTint="BF"/>
          <w:insideH w:val="nil"/>
          <w:insideV w:val="nil"/>
        </w:tcBorders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389" w:themeColor="accent2" w:themeTint="BF"/>
          <w:left w:val="single" w:sz="8" w:space="0" w:color="F06389" w:themeColor="accent2" w:themeTint="BF"/>
          <w:bottom w:val="single" w:sz="8" w:space="0" w:color="F06389" w:themeColor="accent2" w:themeTint="BF"/>
          <w:right w:val="single" w:sz="8" w:space="0" w:color="F0638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BD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BD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C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B3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B3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B3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D9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D9F2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DE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DE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DE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EE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EEFF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FC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0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0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80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F8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F8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BD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06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06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06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7B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7B0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C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C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C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9C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8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8F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cPr>
      <w:shd w:val="clear" w:color="auto" w:fill="FFFFFF" w:themeFill="accent6" w:themeFillTint="3F"/>
    </w:tcPr>
    <w:tblStylePr w:type="firstRow">
      <w:rPr>
        <w:b/>
        <w:bCs/>
        <w:color w:val="333366" w:themeColor="text1"/>
      </w:rPr>
      <w:tblPr/>
      <w:tcPr>
        <w:shd w:val="clear" w:color="auto" w:fill="FFFFFF" w:themeFill="accent6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3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tcBorders>
          <w:insideH w:val="single" w:sz="6" w:space="0" w:color="FFFFFF" w:themeColor="accent6"/>
          <w:insideV w:val="single" w:sz="6" w:space="0" w:color="FFFFFF" w:themeColor="accent6"/>
        </w:tcBorders>
        <w:shd w:val="clear" w:color="auto" w:fill="FFFF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  <w:insideH w:val="single" w:sz="8" w:space="0" w:color="EBB3E6" w:themeColor="accent5"/>
        <w:insideV w:val="single" w:sz="8" w:space="0" w:color="EBB3E6" w:themeColor="accent5"/>
      </w:tblBorders>
    </w:tblPr>
    <w:tcPr>
      <w:shd w:val="clear" w:color="auto" w:fill="FAECF8" w:themeFill="accent5" w:themeFillTint="3F"/>
    </w:tcPr>
    <w:tblStylePr w:type="firstRow">
      <w:rPr>
        <w:b/>
        <w:bCs/>
        <w:color w:val="333366" w:themeColor="text1"/>
      </w:rPr>
      <w:tblPr/>
      <w:tcPr>
        <w:shd w:val="clear" w:color="auto" w:fill="FDF7FC" w:themeFill="accent5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FF9" w:themeFill="accent5" w:themeFillTint="33"/>
      </w:tc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tcBorders>
          <w:insideH w:val="single" w:sz="6" w:space="0" w:color="EBB3E6" w:themeColor="accent5"/>
          <w:insideV w:val="single" w:sz="6" w:space="0" w:color="EBB3E6" w:themeColor="accent5"/>
        </w:tcBorders>
        <w:shd w:val="clear" w:color="auto" w:fill="F5D9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  <w:insideH w:val="single" w:sz="8" w:space="0" w:color="66DEFF" w:themeColor="accent4"/>
        <w:insideV w:val="single" w:sz="8" w:space="0" w:color="66DEFF" w:themeColor="accent4"/>
      </w:tblBorders>
    </w:tblPr>
    <w:tcPr>
      <w:shd w:val="clear" w:color="auto" w:fill="D9F6FF" w:themeFill="accent4" w:themeFillTint="3F"/>
    </w:tcPr>
    <w:tblStylePr w:type="firstRow">
      <w:rPr>
        <w:b/>
        <w:bCs/>
        <w:color w:val="333366" w:themeColor="text1"/>
      </w:rPr>
      <w:tblPr/>
      <w:tcPr>
        <w:shd w:val="clear" w:color="auto" w:fill="F0FBFF" w:themeFill="accent4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8FF" w:themeFill="accent4" w:themeFillTint="33"/>
      </w:tc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tcBorders>
          <w:insideH w:val="single" w:sz="6" w:space="0" w:color="66DEFF" w:themeColor="accent4"/>
          <w:insideV w:val="single" w:sz="6" w:space="0" w:color="66DEFF" w:themeColor="accent4"/>
        </w:tcBorders>
        <w:shd w:val="clear" w:color="auto" w:fill="B2EE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  <w:insideH w:val="single" w:sz="8" w:space="0" w:color="FF8000" w:themeColor="accent3"/>
        <w:insideV w:val="single" w:sz="8" w:space="0" w:color="FF8000" w:themeColor="accent3"/>
      </w:tblBorders>
    </w:tblPr>
    <w:tcPr>
      <w:shd w:val="clear" w:color="auto" w:fill="FFDFC0" w:themeFill="accent3" w:themeFillTint="3F"/>
    </w:tcPr>
    <w:tblStylePr w:type="firstRow">
      <w:rPr>
        <w:b/>
        <w:bCs/>
        <w:color w:val="333366" w:themeColor="text1"/>
      </w:rPr>
      <w:tblPr/>
      <w:tcPr>
        <w:shd w:val="clear" w:color="auto" w:fill="FFF2E6" w:themeFill="accent3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C" w:themeFill="accent3" w:themeFillTint="33"/>
      </w:tc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tcBorders>
          <w:insideH w:val="single" w:sz="6" w:space="0" w:color="FF8000" w:themeColor="accent3"/>
          <w:insideV w:val="single" w:sz="6" w:space="0" w:color="FF8000" w:themeColor="accent3"/>
        </w:tcBorders>
        <w:shd w:val="clear" w:color="auto" w:fill="FFBF8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  <w:insideH w:val="single" w:sz="8" w:space="0" w:color="EB3062" w:themeColor="accent2"/>
        <w:insideV w:val="single" w:sz="8" w:space="0" w:color="EB3062" w:themeColor="accent2"/>
      </w:tblBorders>
    </w:tblPr>
    <w:tcPr>
      <w:shd w:val="clear" w:color="auto" w:fill="FACBD7" w:themeFill="accent2" w:themeFillTint="3F"/>
    </w:tcPr>
    <w:tblStylePr w:type="firstRow">
      <w:rPr>
        <w:b/>
        <w:bCs/>
        <w:color w:val="333366" w:themeColor="text1"/>
      </w:rPr>
      <w:tblPr/>
      <w:tcPr>
        <w:shd w:val="clear" w:color="auto" w:fill="FDEAEF" w:themeFill="accent2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F" w:themeFill="accent2" w:themeFillTint="33"/>
      </w:tc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tcBorders>
          <w:insideH w:val="single" w:sz="6" w:space="0" w:color="EB3062" w:themeColor="accent2"/>
          <w:insideV w:val="single" w:sz="6" w:space="0" w:color="EB3062" w:themeColor="accent2"/>
        </w:tcBorders>
        <w:shd w:val="clear" w:color="auto" w:fill="F597B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  <w:insideH w:val="single" w:sz="8" w:space="0" w:color="0099CC" w:themeColor="accent1"/>
        <w:insideV w:val="single" w:sz="8" w:space="0" w:color="0099CC" w:themeColor="accent1"/>
      </w:tblBorders>
    </w:tblPr>
    <w:tcPr>
      <w:shd w:val="clear" w:color="auto" w:fill="B3ECFF" w:themeFill="accent1" w:themeFillTint="3F"/>
    </w:tcPr>
    <w:tblStylePr w:type="firstRow">
      <w:rPr>
        <w:b/>
        <w:bCs/>
        <w:color w:val="333366" w:themeColor="text1"/>
      </w:rPr>
      <w:tblPr/>
      <w:tcPr>
        <w:shd w:val="clear" w:color="auto" w:fill="E1F7FF" w:themeFill="accent1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FFF" w:themeFill="accent1" w:themeFillTint="33"/>
      </w:tc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tcBorders>
          <w:insideH w:val="single" w:sz="6" w:space="0" w:color="0099CC" w:themeColor="accent1"/>
          <w:insideV w:val="single" w:sz="6" w:space="0" w:color="0099CC" w:themeColor="accent1"/>
        </w:tcBorders>
        <w:shd w:val="clear" w:color="auto" w:fill="66D8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C6EC" w:themeColor="accent5" w:themeTint="BF"/>
        <w:left w:val="single" w:sz="8" w:space="0" w:color="F0C6EC" w:themeColor="accent5" w:themeTint="BF"/>
        <w:bottom w:val="single" w:sz="8" w:space="0" w:color="F0C6EC" w:themeColor="accent5" w:themeTint="BF"/>
        <w:right w:val="single" w:sz="8" w:space="0" w:color="F0C6EC" w:themeColor="accent5" w:themeTint="BF"/>
        <w:insideH w:val="single" w:sz="8" w:space="0" w:color="F0C6EC" w:themeColor="accent5" w:themeTint="BF"/>
        <w:insideV w:val="single" w:sz="8" w:space="0" w:color="F0C6EC" w:themeColor="accent5" w:themeTint="BF"/>
      </w:tblBorders>
    </w:tblPr>
    <w:tcPr>
      <w:shd w:val="clear" w:color="auto" w:fill="FAEC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C6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shd w:val="clear" w:color="auto" w:fill="F5D9F2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CE6FF" w:themeColor="accent4" w:themeTint="BF"/>
        <w:left w:val="single" w:sz="8" w:space="0" w:color="8CE6FF" w:themeColor="accent4" w:themeTint="BF"/>
        <w:bottom w:val="single" w:sz="8" w:space="0" w:color="8CE6FF" w:themeColor="accent4" w:themeTint="BF"/>
        <w:right w:val="single" w:sz="8" w:space="0" w:color="8CE6FF" w:themeColor="accent4" w:themeTint="BF"/>
        <w:insideH w:val="single" w:sz="8" w:space="0" w:color="8CE6FF" w:themeColor="accent4" w:themeTint="BF"/>
        <w:insideV w:val="single" w:sz="8" w:space="0" w:color="8CE6FF" w:themeColor="accent4" w:themeTint="BF"/>
      </w:tblBorders>
    </w:tblPr>
    <w:tcPr>
      <w:shd w:val="clear" w:color="auto" w:fill="D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CE6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shd w:val="clear" w:color="auto" w:fill="B2EEFF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F40" w:themeColor="accent3" w:themeTint="BF"/>
        <w:left w:val="single" w:sz="8" w:space="0" w:color="FF9F40" w:themeColor="accent3" w:themeTint="BF"/>
        <w:bottom w:val="single" w:sz="8" w:space="0" w:color="FF9F40" w:themeColor="accent3" w:themeTint="BF"/>
        <w:right w:val="single" w:sz="8" w:space="0" w:color="FF9F40" w:themeColor="accent3" w:themeTint="BF"/>
        <w:insideH w:val="single" w:sz="8" w:space="0" w:color="FF9F40" w:themeColor="accent3" w:themeTint="BF"/>
        <w:insideV w:val="single" w:sz="8" w:space="0" w:color="FF9F40" w:themeColor="accent3" w:themeTint="BF"/>
      </w:tblBorders>
    </w:tblPr>
    <w:tcPr>
      <w:shd w:val="clear" w:color="auto" w:fill="FFDFC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F4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6389" w:themeColor="accent2" w:themeTint="BF"/>
        <w:left w:val="single" w:sz="8" w:space="0" w:color="F06389" w:themeColor="accent2" w:themeTint="BF"/>
        <w:bottom w:val="single" w:sz="8" w:space="0" w:color="F06389" w:themeColor="accent2" w:themeTint="BF"/>
        <w:right w:val="single" w:sz="8" w:space="0" w:color="F06389" w:themeColor="accent2" w:themeTint="BF"/>
        <w:insideH w:val="single" w:sz="8" w:space="0" w:color="F06389" w:themeColor="accent2" w:themeTint="BF"/>
        <w:insideV w:val="single" w:sz="8" w:space="0" w:color="F06389" w:themeColor="accent2" w:themeTint="BF"/>
      </w:tblBorders>
    </w:tblPr>
    <w:tcPr>
      <w:shd w:val="clear" w:color="auto" w:fill="FACBD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38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shd w:val="clear" w:color="auto" w:fill="F597B0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C5FF" w:themeColor="accent1" w:themeTint="BF"/>
        <w:left w:val="single" w:sz="8" w:space="0" w:color="19C5FF" w:themeColor="accent1" w:themeTint="BF"/>
        <w:bottom w:val="single" w:sz="8" w:space="0" w:color="19C5FF" w:themeColor="accent1" w:themeTint="BF"/>
        <w:right w:val="single" w:sz="8" w:space="0" w:color="19C5FF" w:themeColor="accent1" w:themeTint="BF"/>
        <w:insideH w:val="single" w:sz="8" w:space="0" w:color="19C5FF" w:themeColor="accent1" w:themeTint="BF"/>
        <w:insideV w:val="single" w:sz="8" w:space="0" w:color="19C5FF" w:themeColor="accent1" w:themeTint="BF"/>
      </w:tblBorders>
    </w:tblPr>
    <w:tcPr>
      <w:shd w:val="clear" w:color="auto" w:fill="B3EC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C5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shd w:val="clear" w:color="auto" w:fill="66D8FF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B3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32B9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60C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DE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BB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CA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80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F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F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306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0C2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0124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9C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B6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29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</w:style>
  <w:style w:type="paragraph" w:styleId="Bibliografie">
    <w:name w:val="Bibliography"/>
    <w:basedOn w:val="ZsysbasisAuris"/>
    <w:next w:val="BasistekstAuris"/>
    <w:uiPriority w:val="98"/>
    <w:semiHidden/>
    <w:rsid w:val="00E07762"/>
  </w:style>
  <w:style w:type="paragraph" w:styleId="Citaat">
    <w:name w:val="Quote"/>
    <w:basedOn w:val="ZsysbasisAuris"/>
    <w:next w:val="BasistekstAuris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333366" w:themeColor="text1"/>
      <w:sz w:val="18"/>
      <w:szCs w:val="18"/>
    </w:rPr>
  </w:style>
  <w:style w:type="paragraph" w:styleId="Duidelijkcitaat">
    <w:name w:val="Intense Quote"/>
    <w:basedOn w:val="ZsysbasisAuris"/>
    <w:next w:val="BasistekstAuris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Auris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Auris"/>
    <w:next w:val="BasistekstAuris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Auris"/>
    <w:next w:val="BasistekstAuris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aliases w:val="-_BOMW,Reference List"/>
    <w:basedOn w:val="ZsysbasisAuris"/>
    <w:next w:val="BasistekstAuris"/>
    <w:link w:val="LijstalineaChar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Auris">
    <w:name w:val="Kopnummering Auris"/>
    <w:uiPriority w:val="4"/>
    <w:semiHidden/>
    <w:rsid w:val="00345315"/>
    <w:pPr>
      <w:numPr>
        <w:numId w:val="7"/>
      </w:numPr>
    </w:pPr>
  </w:style>
  <w:style w:type="paragraph" w:customStyle="1" w:styleId="ZsyseenpuntAuris">
    <w:name w:val="Zsyseenpunt Auris"/>
    <w:basedOn w:val="ZsysbasisAuris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Auris">
    <w:name w:val="Zsysbasisdocumentgegevens Auris"/>
    <w:basedOn w:val="ZsysbasisAuris"/>
    <w:next w:val="BasistekstAuris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Auris">
    <w:name w:val="Documentgegevens kopje Auris"/>
    <w:basedOn w:val="ZsysbasisdocumentgegevensAuris"/>
    <w:uiPriority w:val="4"/>
    <w:rsid w:val="00756C31"/>
  </w:style>
  <w:style w:type="paragraph" w:customStyle="1" w:styleId="DocumentgegevensAuris">
    <w:name w:val="Documentgegevens Auris"/>
    <w:basedOn w:val="ZsysbasisdocumentgegevensAuris"/>
    <w:uiPriority w:val="4"/>
    <w:rsid w:val="00756C31"/>
  </w:style>
  <w:style w:type="paragraph" w:customStyle="1" w:styleId="PaginanummerAuris">
    <w:name w:val="Paginanummer Auris"/>
    <w:basedOn w:val="ZsysbasisdocumentgegevensAuris"/>
    <w:uiPriority w:val="4"/>
    <w:rsid w:val="00E334BB"/>
  </w:style>
  <w:style w:type="paragraph" w:customStyle="1" w:styleId="AfzendergegevensAuris">
    <w:name w:val="Afzendergegevens Auris"/>
    <w:basedOn w:val="ZsysbasisdocumentgegevensAuris"/>
    <w:uiPriority w:val="4"/>
    <w:rsid w:val="00135E7B"/>
  </w:style>
  <w:style w:type="paragraph" w:customStyle="1" w:styleId="AfzendergegevenskopjeAuris">
    <w:name w:val="Afzendergegevens kopje Auris"/>
    <w:basedOn w:val="ZsysbasisdocumentgegevensAuris"/>
    <w:uiPriority w:val="4"/>
    <w:rsid w:val="00135E7B"/>
  </w:style>
  <w:style w:type="numbering" w:customStyle="1" w:styleId="OpsommingtekenAuris">
    <w:name w:val="Opsomming teken Auris"/>
    <w:uiPriority w:val="4"/>
    <w:semiHidden/>
    <w:rsid w:val="00670274"/>
    <w:pPr>
      <w:numPr>
        <w:numId w:val="8"/>
      </w:numPr>
    </w:pPr>
  </w:style>
  <w:style w:type="paragraph" w:customStyle="1" w:styleId="AlineavoorafbeeldingAuris">
    <w:name w:val="Alinea voor afbeelding Auris"/>
    <w:basedOn w:val="ZsysbasisAuris"/>
    <w:next w:val="BasistekstAuris"/>
    <w:uiPriority w:val="4"/>
    <w:rsid w:val="005E02CD"/>
  </w:style>
  <w:style w:type="paragraph" w:customStyle="1" w:styleId="TitelAuris">
    <w:name w:val="Titel Auris"/>
    <w:basedOn w:val="ZsysbasisAuris"/>
    <w:uiPriority w:val="4"/>
    <w:rsid w:val="000E1539"/>
    <w:pPr>
      <w:keepLines/>
    </w:pPr>
  </w:style>
  <w:style w:type="paragraph" w:customStyle="1" w:styleId="SubtitelAuris">
    <w:name w:val="Subtitel Auris"/>
    <w:basedOn w:val="ZsysbasisAuris"/>
    <w:uiPriority w:val="4"/>
    <w:rsid w:val="000E1539"/>
    <w:pPr>
      <w:keepLines/>
    </w:pPr>
  </w:style>
  <w:style w:type="numbering" w:customStyle="1" w:styleId="BijlagenummeringAuris">
    <w:name w:val="Bijlagenummering Auris"/>
    <w:uiPriority w:val="4"/>
    <w:semiHidden/>
    <w:rsid w:val="00345315"/>
    <w:pPr>
      <w:numPr>
        <w:numId w:val="11"/>
      </w:numPr>
    </w:pPr>
  </w:style>
  <w:style w:type="paragraph" w:customStyle="1" w:styleId="Bijlagekop1Auris">
    <w:name w:val="Bijlage kop 1 Auris"/>
    <w:basedOn w:val="ZsysbasisAuris"/>
    <w:next w:val="BasistekstAuris"/>
    <w:uiPriority w:val="4"/>
    <w:rsid w:val="00345315"/>
    <w:pPr>
      <w:keepNext/>
      <w:keepLines/>
      <w:numPr>
        <w:numId w:val="2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Auris">
    <w:name w:val="Bijlage kop 2 Auris"/>
    <w:basedOn w:val="ZsysbasisAuris"/>
    <w:next w:val="BasistekstAuris"/>
    <w:uiPriority w:val="4"/>
    <w:rsid w:val="00345315"/>
    <w:pPr>
      <w:keepNext/>
      <w:keepLines/>
      <w:numPr>
        <w:ilvl w:val="1"/>
        <w:numId w:val="28"/>
      </w:numPr>
      <w:outlineLvl w:val="1"/>
    </w:pPr>
    <w:rPr>
      <w:b/>
    </w:rPr>
  </w:style>
  <w:style w:type="paragraph" w:styleId="Onderwerpvanopmerking">
    <w:name w:val="annotation subject"/>
    <w:basedOn w:val="ZsysbasisAuris"/>
    <w:next w:val="BasistekstAuris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333366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AurisChar"/>
    <w:link w:val="Plattetekst"/>
    <w:semiHidden/>
    <w:rsid w:val="00E7078D"/>
    <w:rPr>
      <w:rFonts w:asciiTheme="minorHAnsi" w:hAnsiTheme="minorHAnsi" w:cs="Maiandra GD"/>
      <w:color w:val="333366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Auris"/>
    <w:next w:val="BasistekstAuris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Auris"/>
    <w:next w:val="BasistekstAuris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Auris"/>
    <w:basedOn w:val="ZsysbasisAuris"/>
    <w:next w:val="BasistekstAuris"/>
    <w:uiPriority w:val="4"/>
    <w:rsid w:val="00DD2A9E"/>
  </w:style>
  <w:style w:type="table" w:customStyle="1" w:styleId="TabelstijlblancoAuris">
    <w:name w:val="Tabelstijl blanco Auris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Auris">
    <w:name w:val="Zsysbasistoc Auris"/>
    <w:basedOn w:val="ZsysbasisAuris"/>
    <w:next w:val="BasistekstAuris"/>
    <w:uiPriority w:val="4"/>
    <w:semiHidden/>
    <w:rsid w:val="00364B2C"/>
    <w:pPr>
      <w:ind w:left="709" w:right="567" w:hanging="709"/>
    </w:pPr>
  </w:style>
  <w:style w:type="numbering" w:customStyle="1" w:styleId="AgendapuntlijstAuris">
    <w:name w:val="Agendapunt (lijst) Auris"/>
    <w:uiPriority w:val="4"/>
    <w:semiHidden/>
    <w:rsid w:val="001C6232"/>
    <w:pPr>
      <w:numPr>
        <w:numId w:val="22"/>
      </w:numPr>
    </w:pPr>
  </w:style>
  <w:style w:type="paragraph" w:customStyle="1" w:styleId="AgendapuntAuris">
    <w:name w:val="Agendapunt Auris"/>
    <w:basedOn w:val="ZsysbasisAuris"/>
    <w:uiPriority w:val="4"/>
    <w:rsid w:val="001C6232"/>
    <w:pPr>
      <w:numPr>
        <w:numId w:val="23"/>
      </w:numPr>
    </w:pPr>
  </w:style>
  <w:style w:type="paragraph" w:customStyle="1" w:styleId="DocumentnaamAuris">
    <w:name w:val="Documentnaam Auris"/>
    <w:basedOn w:val="ZsysbasisAuris"/>
    <w:next w:val="BasistekstAuris"/>
    <w:uiPriority w:val="4"/>
    <w:rsid w:val="00B30352"/>
  </w:style>
  <w:style w:type="table" w:styleId="Kleurrijkraster">
    <w:name w:val="Colorful Grid"/>
    <w:basedOn w:val="Standaardtabel"/>
    <w:uiPriority w:val="73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CFE7" w:themeFill="text1" w:themeFillTint="33"/>
    </w:tcPr>
    <w:tblStylePr w:type="firstRow">
      <w:rPr>
        <w:b/>
        <w:bCs/>
      </w:rPr>
      <w:tblPr/>
      <w:tcPr>
        <w:shd w:val="clear" w:color="auto" w:fill="9F9FCF" w:themeFill="text1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9F9FCF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6264C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6264C" w:themeFill="text1" w:themeFillShade="BF"/>
      </w:tc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shd w:val="clear" w:color="auto" w:fill="8888C3" w:themeFill="text1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E7E7F3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333366" w:themeColor="text1"/>
        <w:bottom w:val="single" w:sz="4" w:space="0" w:color="333366" w:themeColor="text1"/>
        <w:right w:val="single" w:sz="4" w:space="0" w:color="333366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1E3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1E3D" w:themeColor="text1" w:themeShade="99"/>
          <w:insideV w:val="nil"/>
        </w:tcBorders>
        <w:shd w:val="clear" w:color="auto" w:fill="1E1E3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Vert">
      <w:tblPr/>
      <w:tcPr>
        <w:shd w:val="clear" w:color="auto" w:fill="9F9FCF" w:themeFill="text1" w:themeFillTint="66"/>
      </w:tcPr>
    </w:tblStylePr>
    <w:tblStylePr w:type="band1Horz">
      <w:tblPr/>
      <w:tcPr>
        <w:shd w:val="clear" w:color="auto" w:fill="8888C3" w:themeFill="text1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3366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1932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264C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</w:style>
  <w:style w:type="table" w:styleId="Rastertabel1licht">
    <w:name w:val="Grid Table 1 Light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9F9FCF" w:themeColor="text1" w:themeTint="66"/>
        <w:left w:val="single" w:sz="4" w:space="0" w:color="9F9FCF" w:themeColor="text1" w:themeTint="66"/>
        <w:bottom w:val="single" w:sz="4" w:space="0" w:color="9F9FCF" w:themeColor="text1" w:themeTint="66"/>
        <w:right w:val="single" w:sz="4" w:space="0" w:color="9F9FCF" w:themeColor="text1" w:themeTint="66"/>
        <w:insideH w:val="single" w:sz="4" w:space="0" w:color="9F9FCF" w:themeColor="text1" w:themeTint="66"/>
        <w:insideV w:val="single" w:sz="4" w:space="0" w:color="9F9FC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84E0FF" w:themeColor="accent1" w:themeTint="66"/>
        <w:left w:val="single" w:sz="4" w:space="0" w:color="84E0FF" w:themeColor="accent1" w:themeTint="66"/>
        <w:bottom w:val="single" w:sz="4" w:space="0" w:color="84E0FF" w:themeColor="accent1" w:themeTint="66"/>
        <w:right w:val="single" w:sz="4" w:space="0" w:color="84E0FF" w:themeColor="accent1" w:themeTint="66"/>
        <w:insideH w:val="single" w:sz="4" w:space="0" w:color="84E0FF" w:themeColor="accent1" w:themeTint="66"/>
        <w:insideV w:val="single" w:sz="4" w:space="0" w:color="84E0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7ACC0" w:themeColor="accent2" w:themeTint="66"/>
        <w:left w:val="single" w:sz="4" w:space="0" w:color="F7ACC0" w:themeColor="accent2" w:themeTint="66"/>
        <w:bottom w:val="single" w:sz="4" w:space="0" w:color="F7ACC0" w:themeColor="accent2" w:themeTint="66"/>
        <w:right w:val="single" w:sz="4" w:space="0" w:color="F7ACC0" w:themeColor="accent2" w:themeTint="66"/>
        <w:insideH w:val="single" w:sz="4" w:space="0" w:color="F7ACC0" w:themeColor="accent2" w:themeTint="66"/>
        <w:insideV w:val="single" w:sz="4" w:space="0" w:color="F7ACC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CC99" w:themeColor="accent3" w:themeTint="66"/>
        <w:left w:val="single" w:sz="4" w:space="0" w:color="FFCC99" w:themeColor="accent3" w:themeTint="66"/>
        <w:bottom w:val="single" w:sz="4" w:space="0" w:color="FFCC99" w:themeColor="accent3" w:themeTint="66"/>
        <w:right w:val="single" w:sz="4" w:space="0" w:color="FFCC99" w:themeColor="accent3" w:themeTint="66"/>
        <w:insideH w:val="single" w:sz="4" w:space="0" w:color="FFCC99" w:themeColor="accent3" w:themeTint="66"/>
        <w:insideV w:val="single" w:sz="4" w:space="0" w:color="FFCC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C1F1FF" w:themeColor="accent4" w:themeTint="66"/>
        <w:left w:val="single" w:sz="4" w:space="0" w:color="C1F1FF" w:themeColor="accent4" w:themeTint="66"/>
        <w:bottom w:val="single" w:sz="4" w:space="0" w:color="C1F1FF" w:themeColor="accent4" w:themeTint="66"/>
        <w:right w:val="single" w:sz="4" w:space="0" w:color="C1F1FF" w:themeColor="accent4" w:themeTint="66"/>
        <w:insideH w:val="single" w:sz="4" w:space="0" w:color="C1F1FF" w:themeColor="accent4" w:themeTint="66"/>
        <w:insideV w:val="single" w:sz="4" w:space="0" w:color="C1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7E0F4" w:themeColor="accent5" w:themeTint="66"/>
        <w:left w:val="single" w:sz="4" w:space="0" w:color="F7E0F4" w:themeColor="accent5" w:themeTint="66"/>
        <w:bottom w:val="single" w:sz="4" w:space="0" w:color="F7E0F4" w:themeColor="accent5" w:themeTint="66"/>
        <w:right w:val="single" w:sz="4" w:space="0" w:color="F7E0F4" w:themeColor="accent5" w:themeTint="66"/>
        <w:insideH w:val="single" w:sz="4" w:space="0" w:color="F7E0F4" w:themeColor="accent5" w:themeTint="66"/>
        <w:insideV w:val="single" w:sz="4" w:space="0" w:color="F7E0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7070B7" w:themeColor="text1" w:themeTint="99"/>
        <w:bottom w:val="single" w:sz="2" w:space="0" w:color="7070B7" w:themeColor="text1" w:themeTint="99"/>
        <w:insideH w:val="single" w:sz="2" w:space="0" w:color="7070B7" w:themeColor="text1" w:themeTint="99"/>
        <w:insideV w:val="single" w:sz="2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070B7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070B7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47D0FF" w:themeColor="accent1" w:themeTint="99"/>
        <w:bottom w:val="single" w:sz="2" w:space="0" w:color="47D0FF" w:themeColor="accent1" w:themeTint="99"/>
        <w:insideH w:val="single" w:sz="2" w:space="0" w:color="47D0FF" w:themeColor="accent1" w:themeTint="99"/>
        <w:insideV w:val="single" w:sz="2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0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0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382A0" w:themeColor="accent2" w:themeTint="99"/>
        <w:bottom w:val="single" w:sz="2" w:space="0" w:color="F382A0" w:themeColor="accent2" w:themeTint="99"/>
        <w:insideH w:val="single" w:sz="2" w:space="0" w:color="F382A0" w:themeColor="accent2" w:themeTint="99"/>
        <w:insideV w:val="single" w:sz="2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2A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2A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FB266" w:themeColor="accent3" w:themeTint="99"/>
        <w:bottom w:val="single" w:sz="2" w:space="0" w:color="FFB266" w:themeColor="accent3" w:themeTint="99"/>
        <w:insideH w:val="single" w:sz="2" w:space="0" w:color="FFB266" w:themeColor="accent3" w:themeTint="99"/>
        <w:insideV w:val="single" w:sz="2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266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266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A3EBFF" w:themeColor="accent4" w:themeTint="99"/>
        <w:bottom w:val="single" w:sz="2" w:space="0" w:color="A3EBFF" w:themeColor="accent4" w:themeTint="99"/>
        <w:insideH w:val="single" w:sz="2" w:space="0" w:color="A3EBFF" w:themeColor="accent4" w:themeTint="99"/>
        <w:insideV w:val="single" w:sz="2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3EB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3EB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3D1EF" w:themeColor="accent5" w:themeTint="99"/>
        <w:bottom w:val="single" w:sz="2" w:space="0" w:color="F3D1EF" w:themeColor="accent5" w:themeTint="99"/>
        <w:insideH w:val="single" w:sz="2" w:space="0" w:color="F3D1EF" w:themeColor="accent5" w:themeTint="99"/>
        <w:insideV w:val="single" w:sz="2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D1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D1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FFFFF" w:themeColor="accent6" w:themeTint="99"/>
        <w:bottom w:val="single" w:sz="2" w:space="0" w:color="FFFFFF" w:themeColor="accent6" w:themeTint="99"/>
        <w:insideH w:val="single" w:sz="2" w:space="0" w:color="FFFFFF" w:themeColor="accent6" w:themeTint="99"/>
        <w:insideV w:val="single" w:sz="2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bottom w:val="single" w:sz="4" w:space="0" w:color="7070B7" w:themeColor="text1" w:themeTint="99"/>
        </w:tcBorders>
      </w:tcPr>
    </w:tblStylePr>
    <w:tblStylePr w:type="nwCell">
      <w:tblPr/>
      <w:tcPr>
        <w:tcBorders>
          <w:bottom w:val="single" w:sz="4" w:space="0" w:color="7070B7" w:themeColor="text1" w:themeTint="99"/>
        </w:tcBorders>
      </w:tcPr>
    </w:tblStylePr>
    <w:tblStylePr w:type="seCell">
      <w:tblPr/>
      <w:tcPr>
        <w:tcBorders>
          <w:top w:val="single" w:sz="4" w:space="0" w:color="7070B7" w:themeColor="text1" w:themeTint="99"/>
        </w:tcBorders>
      </w:tcPr>
    </w:tblStylePr>
    <w:tblStylePr w:type="swCell">
      <w:tblPr/>
      <w:tcPr>
        <w:tcBorders>
          <w:top w:val="single" w:sz="4" w:space="0" w:color="7070B7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bottom w:val="single" w:sz="4" w:space="0" w:color="47D0FF" w:themeColor="accent1" w:themeTint="99"/>
        </w:tcBorders>
      </w:tcPr>
    </w:tblStylePr>
    <w:tblStylePr w:type="nwCell">
      <w:tblPr/>
      <w:tcPr>
        <w:tcBorders>
          <w:bottom w:val="single" w:sz="4" w:space="0" w:color="47D0FF" w:themeColor="accent1" w:themeTint="99"/>
        </w:tcBorders>
      </w:tcPr>
    </w:tblStylePr>
    <w:tblStylePr w:type="seCell">
      <w:tblPr/>
      <w:tcPr>
        <w:tcBorders>
          <w:top w:val="single" w:sz="4" w:space="0" w:color="47D0FF" w:themeColor="accent1" w:themeTint="99"/>
        </w:tcBorders>
      </w:tcPr>
    </w:tblStylePr>
    <w:tblStylePr w:type="swCell">
      <w:tblPr/>
      <w:tcPr>
        <w:tcBorders>
          <w:top w:val="single" w:sz="4" w:space="0" w:color="47D0F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bottom w:val="single" w:sz="4" w:space="0" w:color="F382A0" w:themeColor="accent2" w:themeTint="99"/>
        </w:tcBorders>
      </w:tcPr>
    </w:tblStylePr>
    <w:tblStylePr w:type="nwCell">
      <w:tblPr/>
      <w:tcPr>
        <w:tcBorders>
          <w:bottom w:val="single" w:sz="4" w:space="0" w:color="F382A0" w:themeColor="accent2" w:themeTint="99"/>
        </w:tcBorders>
      </w:tcPr>
    </w:tblStylePr>
    <w:tblStylePr w:type="seCell">
      <w:tblPr/>
      <w:tcPr>
        <w:tcBorders>
          <w:top w:val="single" w:sz="4" w:space="0" w:color="F382A0" w:themeColor="accent2" w:themeTint="99"/>
        </w:tcBorders>
      </w:tcPr>
    </w:tblStylePr>
    <w:tblStylePr w:type="swCell">
      <w:tblPr/>
      <w:tcPr>
        <w:tcBorders>
          <w:top w:val="single" w:sz="4" w:space="0" w:color="F382A0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bottom w:val="single" w:sz="4" w:space="0" w:color="FFB266" w:themeColor="accent3" w:themeTint="99"/>
        </w:tcBorders>
      </w:tcPr>
    </w:tblStylePr>
    <w:tblStylePr w:type="nwCell">
      <w:tblPr/>
      <w:tcPr>
        <w:tcBorders>
          <w:bottom w:val="single" w:sz="4" w:space="0" w:color="FFB266" w:themeColor="accent3" w:themeTint="99"/>
        </w:tcBorders>
      </w:tcPr>
    </w:tblStylePr>
    <w:tblStylePr w:type="seCell">
      <w:tblPr/>
      <w:tcPr>
        <w:tcBorders>
          <w:top w:val="single" w:sz="4" w:space="0" w:color="FFB266" w:themeColor="accent3" w:themeTint="99"/>
        </w:tcBorders>
      </w:tcPr>
    </w:tblStylePr>
    <w:tblStylePr w:type="swCell">
      <w:tblPr/>
      <w:tcPr>
        <w:tcBorders>
          <w:top w:val="single" w:sz="4" w:space="0" w:color="FFB266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bottom w:val="single" w:sz="4" w:space="0" w:color="A3EBFF" w:themeColor="accent4" w:themeTint="99"/>
        </w:tcBorders>
      </w:tcPr>
    </w:tblStylePr>
    <w:tblStylePr w:type="nwCell">
      <w:tblPr/>
      <w:tcPr>
        <w:tcBorders>
          <w:bottom w:val="single" w:sz="4" w:space="0" w:color="A3EBFF" w:themeColor="accent4" w:themeTint="99"/>
        </w:tcBorders>
      </w:tcPr>
    </w:tblStylePr>
    <w:tblStylePr w:type="seCell">
      <w:tblPr/>
      <w:tcPr>
        <w:tcBorders>
          <w:top w:val="single" w:sz="4" w:space="0" w:color="A3EBFF" w:themeColor="accent4" w:themeTint="99"/>
        </w:tcBorders>
      </w:tcPr>
    </w:tblStylePr>
    <w:tblStylePr w:type="swCell">
      <w:tblPr/>
      <w:tcPr>
        <w:tcBorders>
          <w:top w:val="single" w:sz="4" w:space="0" w:color="A3EBFF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bottom w:val="single" w:sz="4" w:space="0" w:color="F3D1EF" w:themeColor="accent5" w:themeTint="99"/>
        </w:tcBorders>
      </w:tcPr>
    </w:tblStylePr>
    <w:tblStylePr w:type="nwCell">
      <w:tblPr/>
      <w:tcPr>
        <w:tcBorders>
          <w:bottom w:val="single" w:sz="4" w:space="0" w:color="F3D1EF" w:themeColor="accent5" w:themeTint="99"/>
        </w:tcBorders>
      </w:tcPr>
    </w:tblStylePr>
    <w:tblStylePr w:type="seCell">
      <w:tblPr/>
      <w:tcPr>
        <w:tcBorders>
          <w:top w:val="single" w:sz="4" w:space="0" w:color="F3D1EF" w:themeColor="accent5" w:themeTint="99"/>
        </w:tcBorders>
      </w:tcPr>
    </w:tblStylePr>
    <w:tblStylePr w:type="swCell">
      <w:tblPr/>
      <w:tcPr>
        <w:tcBorders>
          <w:top w:val="single" w:sz="4" w:space="0" w:color="F3D1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66" w:themeColor="text1"/>
          <w:left w:val="single" w:sz="4" w:space="0" w:color="333366" w:themeColor="text1"/>
          <w:bottom w:val="single" w:sz="4" w:space="0" w:color="333366" w:themeColor="text1"/>
          <w:right w:val="single" w:sz="4" w:space="0" w:color="333366" w:themeColor="text1"/>
          <w:insideH w:val="nil"/>
          <w:insideV w:val="nil"/>
        </w:tcBorders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CC" w:themeColor="accent1"/>
          <w:left w:val="single" w:sz="4" w:space="0" w:color="0099CC" w:themeColor="accent1"/>
          <w:bottom w:val="single" w:sz="4" w:space="0" w:color="0099CC" w:themeColor="accent1"/>
          <w:right w:val="single" w:sz="4" w:space="0" w:color="0099CC" w:themeColor="accent1"/>
          <w:insideH w:val="nil"/>
          <w:insideV w:val="nil"/>
        </w:tcBorders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062" w:themeColor="accent2"/>
          <w:left w:val="single" w:sz="4" w:space="0" w:color="EB3062" w:themeColor="accent2"/>
          <w:bottom w:val="single" w:sz="4" w:space="0" w:color="EB3062" w:themeColor="accent2"/>
          <w:right w:val="single" w:sz="4" w:space="0" w:color="EB3062" w:themeColor="accent2"/>
          <w:insideH w:val="nil"/>
          <w:insideV w:val="nil"/>
        </w:tcBorders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000" w:themeColor="accent3"/>
          <w:left w:val="single" w:sz="4" w:space="0" w:color="FF8000" w:themeColor="accent3"/>
          <w:bottom w:val="single" w:sz="4" w:space="0" w:color="FF8000" w:themeColor="accent3"/>
          <w:right w:val="single" w:sz="4" w:space="0" w:color="FF8000" w:themeColor="accent3"/>
          <w:insideH w:val="nil"/>
          <w:insideV w:val="nil"/>
        </w:tcBorders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DEFF" w:themeColor="accent4"/>
          <w:left w:val="single" w:sz="4" w:space="0" w:color="66DEFF" w:themeColor="accent4"/>
          <w:bottom w:val="single" w:sz="4" w:space="0" w:color="66DEFF" w:themeColor="accent4"/>
          <w:right w:val="single" w:sz="4" w:space="0" w:color="66DEFF" w:themeColor="accent4"/>
          <w:insideH w:val="nil"/>
          <w:insideV w:val="nil"/>
        </w:tcBorders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B3E6" w:themeColor="accent5"/>
          <w:left w:val="single" w:sz="4" w:space="0" w:color="EBB3E6" w:themeColor="accent5"/>
          <w:bottom w:val="single" w:sz="4" w:space="0" w:color="EBB3E6" w:themeColor="accent5"/>
          <w:right w:val="single" w:sz="4" w:space="0" w:color="EBB3E6" w:themeColor="accent5"/>
          <w:insideH w:val="nil"/>
          <w:insideV w:val="nil"/>
        </w:tcBorders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FCFE7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3336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33366" w:themeFill="text1"/>
      </w:tcPr>
    </w:tblStylePr>
    <w:tblStylePr w:type="band1Vert">
      <w:tblPr/>
      <w:tcPr>
        <w:shd w:val="clear" w:color="auto" w:fill="9F9FCF" w:themeFill="text1" w:themeFillTint="66"/>
      </w:tcPr>
    </w:tblStylePr>
    <w:tblStylePr w:type="band1Horz">
      <w:tblPr/>
      <w:tcPr>
        <w:shd w:val="clear" w:color="auto" w:fill="9F9FCF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F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9C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9CC" w:themeFill="accent1"/>
      </w:tcPr>
    </w:tblStylePr>
    <w:tblStylePr w:type="band1Vert">
      <w:tblPr/>
      <w:tcPr>
        <w:shd w:val="clear" w:color="auto" w:fill="84E0FF" w:themeFill="accent1" w:themeFillTint="66"/>
      </w:tcPr>
    </w:tblStylePr>
    <w:tblStylePr w:type="band1Horz">
      <w:tblPr/>
      <w:tcPr>
        <w:shd w:val="clear" w:color="auto" w:fill="84E0FF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5D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06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062" w:themeFill="accent2"/>
      </w:tcPr>
    </w:tblStylePr>
    <w:tblStylePr w:type="band1Vert">
      <w:tblPr/>
      <w:tcPr>
        <w:shd w:val="clear" w:color="auto" w:fill="F7ACC0" w:themeFill="accent2" w:themeFillTint="66"/>
      </w:tcPr>
    </w:tblStylePr>
    <w:tblStylePr w:type="band1Horz">
      <w:tblPr/>
      <w:tcPr>
        <w:shd w:val="clear" w:color="auto" w:fill="F7ACC0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8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8000" w:themeFill="accent3"/>
      </w:tcPr>
    </w:tblStylePr>
    <w:tblStylePr w:type="band1Vert">
      <w:tblPr/>
      <w:tcPr>
        <w:shd w:val="clear" w:color="auto" w:fill="FFCC99" w:themeFill="accent3" w:themeFillTint="66"/>
      </w:tcPr>
    </w:tblStylePr>
    <w:tblStylePr w:type="band1Horz">
      <w:tblPr/>
      <w:tcPr>
        <w:shd w:val="clear" w:color="auto" w:fill="FFCC99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DE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DEFF" w:themeFill="accent4"/>
      </w:tcPr>
    </w:tblStylePr>
    <w:tblStylePr w:type="band1Vert">
      <w:tblPr/>
      <w:tcPr>
        <w:shd w:val="clear" w:color="auto" w:fill="C1F1FF" w:themeFill="accent4" w:themeFillTint="66"/>
      </w:tcPr>
    </w:tblStylePr>
    <w:tblStylePr w:type="band1Horz">
      <w:tblPr/>
      <w:tcPr>
        <w:shd w:val="clear" w:color="auto" w:fill="C1F1FF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F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B3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B3E6" w:themeFill="accent5"/>
      </w:tcPr>
    </w:tblStylePr>
    <w:tblStylePr w:type="band1Vert">
      <w:tblPr/>
      <w:tcPr>
        <w:shd w:val="clear" w:color="auto" w:fill="F7E0F4" w:themeFill="accent5" w:themeFillTint="66"/>
      </w:tcPr>
    </w:tblStylePr>
    <w:tblStylePr w:type="band1Horz">
      <w:tblPr/>
      <w:tcPr>
        <w:shd w:val="clear" w:color="auto" w:fill="F7E0F4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bottom w:val="single" w:sz="4" w:space="0" w:color="7070B7" w:themeColor="text1" w:themeTint="99"/>
        </w:tcBorders>
      </w:tcPr>
    </w:tblStylePr>
    <w:tblStylePr w:type="nwCell">
      <w:tblPr/>
      <w:tcPr>
        <w:tcBorders>
          <w:bottom w:val="single" w:sz="4" w:space="0" w:color="7070B7" w:themeColor="text1" w:themeTint="99"/>
        </w:tcBorders>
      </w:tcPr>
    </w:tblStylePr>
    <w:tblStylePr w:type="seCell">
      <w:tblPr/>
      <w:tcPr>
        <w:tcBorders>
          <w:top w:val="single" w:sz="4" w:space="0" w:color="7070B7" w:themeColor="text1" w:themeTint="99"/>
        </w:tcBorders>
      </w:tcPr>
    </w:tblStylePr>
    <w:tblStylePr w:type="swCell">
      <w:tblPr/>
      <w:tcPr>
        <w:tcBorders>
          <w:top w:val="single" w:sz="4" w:space="0" w:color="7070B7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bottom w:val="single" w:sz="4" w:space="0" w:color="47D0FF" w:themeColor="accent1" w:themeTint="99"/>
        </w:tcBorders>
      </w:tcPr>
    </w:tblStylePr>
    <w:tblStylePr w:type="nwCell">
      <w:tblPr/>
      <w:tcPr>
        <w:tcBorders>
          <w:bottom w:val="single" w:sz="4" w:space="0" w:color="47D0FF" w:themeColor="accent1" w:themeTint="99"/>
        </w:tcBorders>
      </w:tcPr>
    </w:tblStylePr>
    <w:tblStylePr w:type="seCell">
      <w:tblPr/>
      <w:tcPr>
        <w:tcBorders>
          <w:top w:val="single" w:sz="4" w:space="0" w:color="47D0FF" w:themeColor="accent1" w:themeTint="99"/>
        </w:tcBorders>
      </w:tcPr>
    </w:tblStylePr>
    <w:tblStylePr w:type="swCell">
      <w:tblPr/>
      <w:tcPr>
        <w:tcBorders>
          <w:top w:val="single" w:sz="4" w:space="0" w:color="47D0F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bottom w:val="single" w:sz="4" w:space="0" w:color="F382A0" w:themeColor="accent2" w:themeTint="99"/>
        </w:tcBorders>
      </w:tcPr>
    </w:tblStylePr>
    <w:tblStylePr w:type="nwCell">
      <w:tblPr/>
      <w:tcPr>
        <w:tcBorders>
          <w:bottom w:val="single" w:sz="4" w:space="0" w:color="F382A0" w:themeColor="accent2" w:themeTint="99"/>
        </w:tcBorders>
      </w:tcPr>
    </w:tblStylePr>
    <w:tblStylePr w:type="seCell">
      <w:tblPr/>
      <w:tcPr>
        <w:tcBorders>
          <w:top w:val="single" w:sz="4" w:space="0" w:color="F382A0" w:themeColor="accent2" w:themeTint="99"/>
        </w:tcBorders>
      </w:tcPr>
    </w:tblStylePr>
    <w:tblStylePr w:type="swCell">
      <w:tblPr/>
      <w:tcPr>
        <w:tcBorders>
          <w:top w:val="single" w:sz="4" w:space="0" w:color="F382A0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bottom w:val="single" w:sz="4" w:space="0" w:color="FFB266" w:themeColor="accent3" w:themeTint="99"/>
        </w:tcBorders>
      </w:tcPr>
    </w:tblStylePr>
    <w:tblStylePr w:type="nwCell">
      <w:tblPr/>
      <w:tcPr>
        <w:tcBorders>
          <w:bottom w:val="single" w:sz="4" w:space="0" w:color="FFB266" w:themeColor="accent3" w:themeTint="99"/>
        </w:tcBorders>
      </w:tcPr>
    </w:tblStylePr>
    <w:tblStylePr w:type="seCell">
      <w:tblPr/>
      <w:tcPr>
        <w:tcBorders>
          <w:top w:val="single" w:sz="4" w:space="0" w:color="FFB266" w:themeColor="accent3" w:themeTint="99"/>
        </w:tcBorders>
      </w:tcPr>
    </w:tblStylePr>
    <w:tblStylePr w:type="swCell">
      <w:tblPr/>
      <w:tcPr>
        <w:tcBorders>
          <w:top w:val="single" w:sz="4" w:space="0" w:color="FFB266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bottom w:val="single" w:sz="4" w:space="0" w:color="A3EBFF" w:themeColor="accent4" w:themeTint="99"/>
        </w:tcBorders>
      </w:tcPr>
    </w:tblStylePr>
    <w:tblStylePr w:type="nwCell">
      <w:tblPr/>
      <w:tcPr>
        <w:tcBorders>
          <w:bottom w:val="single" w:sz="4" w:space="0" w:color="A3EBFF" w:themeColor="accent4" w:themeTint="99"/>
        </w:tcBorders>
      </w:tcPr>
    </w:tblStylePr>
    <w:tblStylePr w:type="seCell">
      <w:tblPr/>
      <w:tcPr>
        <w:tcBorders>
          <w:top w:val="single" w:sz="4" w:space="0" w:color="A3EBFF" w:themeColor="accent4" w:themeTint="99"/>
        </w:tcBorders>
      </w:tcPr>
    </w:tblStylePr>
    <w:tblStylePr w:type="swCell">
      <w:tblPr/>
      <w:tcPr>
        <w:tcBorders>
          <w:top w:val="single" w:sz="4" w:space="0" w:color="A3EBFF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bottom w:val="single" w:sz="4" w:space="0" w:color="F3D1EF" w:themeColor="accent5" w:themeTint="99"/>
        </w:tcBorders>
      </w:tcPr>
    </w:tblStylePr>
    <w:tblStylePr w:type="nwCell">
      <w:tblPr/>
      <w:tcPr>
        <w:tcBorders>
          <w:bottom w:val="single" w:sz="4" w:space="0" w:color="F3D1EF" w:themeColor="accent5" w:themeTint="99"/>
        </w:tcBorders>
      </w:tcPr>
    </w:tblStylePr>
    <w:tblStylePr w:type="seCell">
      <w:tblPr/>
      <w:tcPr>
        <w:tcBorders>
          <w:top w:val="single" w:sz="4" w:space="0" w:color="F3D1EF" w:themeColor="accent5" w:themeTint="99"/>
        </w:tcBorders>
      </w:tcPr>
    </w:tblStylePr>
    <w:tblStylePr w:type="swCell">
      <w:tblPr/>
      <w:tcPr>
        <w:tcBorders>
          <w:top w:val="single" w:sz="4" w:space="0" w:color="F3D1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character" w:customStyle="1" w:styleId="Hashtag1">
    <w:name w:val="Hashtag1"/>
    <w:basedOn w:val="Standaardalinea-lettertype"/>
    <w:uiPriority w:val="97"/>
    <w:unhideWhenUsed/>
    <w:rsid w:val="0019042B"/>
    <w:rPr>
      <w:color w:val="2B579A"/>
      <w:shd w:val="clear" w:color="auto" w:fill="E1DFDD"/>
    </w:rPr>
  </w:style>
  <w:style w:type="table" w:styleId="Lichtraster">
    <w:name w:val="Light Grid"/>
    <w:basedOn w:val="Standaardtabel"/>
    <w:uiPriority w:val="62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  <w:insideH w:val="single" w:sz="8" w:space="0" w:color="333366" w:themeColor="text1"/>
        <w:insideV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18" w:space="0" w:color="333366" w:themeColor="text1"/>
          <w:right w:val="single" w:sz="8" w:space="0" w:color="333366" w:themeColor="text1"/>
          <w:insideH w:val="nil"/>
          <w:insideV w:val="single" w:sz="8" w:space="0" w:color="333366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H w:val="nil"/>
          <w:insideV w:val="single" w:sz="8" w:space="0" w:color="333366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band1Vert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  <w:shd w:val="clear" w:color="auto" w:fill="C4C4E1" w:themeFill="text1" w:themeFillTint="3F"/>
      </w:tcPr>
    </w:tblStylePr>
    <w:tblStylePr w:type="band1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V w:val="single" w:sz="8" w:space="0" w:color="333366" w:themeColor="text1"/>
        </w:tcBorders>
        <w:shd w:val="clear" w:color="auto" w:fill="C4C4E1" w:themeFill="text1" w:themeFillTint="3F"/>
      </w:tcPr>
    </w:tblStylePr>
    <w:tblStylePr w:type="band2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V w:val="single" w:sz="8" w:space="0" w:color="333366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  <w:insideH w:val="single" w:sz="8" w:space="0" w:color="0099CC" w:themeColor="accent1"/>
        <w:insideV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18" w:space="0" w:color="0099CC" w:themeColor="accent1"/>
          <w:right w:val="single" w:sz="8" w:space="0" w:color="0099CC" w:themeColor="accent1"/>
          <w:insideH w:val="nil"/>
          <w:insideV w:val="single" w:sz="8" w:space="0" w:color="0099C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H w:val="nil"/>
          <w:insideV w:val="single" w:sz="8" w:space="0" w:color="0099C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band1Vert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  <w:shd w:val="clear" w:color="auto" w:fill="B3ECFF" w:themeFill="accent1" w:themeFillTint="3F"/>
      </w:tcPr>
    </w:tblStylePr>
    <w:tblStylePr w:type="band1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V w:val="single" w:sz="8" w:space="0" w:color="0099CC" w:themeColor="accent1"/>
        </w:tcBorders>
        <w:shd w:val="clear" w:color="auto" w:fill="B3ECFF" w:themeFill="accent1" w:themeFillTint="3F"/>
      </w:tcPr>
    </w:tblStylePr>
    <w:tblStylePr w:type="band2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V w:val="single" w:sz="8" w:space="0" w:color="0099CC" w:themeColor="accent1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band1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band1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19042B"/>
    <w:pPr>
      <w:spacing w:line="240" w:lineRule="auto"/>
    </w:pPr>
    <w:rPr>
      <w:color w:val="26264C" w:themeColor="text1" w:themeShade="BF"/>
    </w:rPr>
    <w:tblPr>
      <w:tblStyleRowBandSize w:val="1"/>
      <w:tblStyleColBandSize w:val="1"/>
      <w:tblBorders>
        <w:top w:val="single" w:sz="8" w:space="0" w:color="333366" w:themeColor="text1"/>
        <w:bottom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3366" w:themeColor="text1"/>
          <w:left w:val="nil"/>
          <w:bottom w:val="single" w:sz="8" w:space="0" w:color="333366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3366" w:themeColor="text1"/>
          <w:left w:val="nil"/>
          <w:bottom w:val="single" w:sz="8" w:space="0" w:color="333366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8" w:space="0" w:color="0099CC" w:themeColor="accent1"/>
        <w:bottom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CC" w:themeColor="accent1"/>
          <w:left w:val="nil"/>
          <w:bottom w:val="single" w:sz="8" w:space="0" w:color="0099C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CC" w:themeColor="accent1"/>
          <w:left w:val="nil"/>
          <w:bottom w:val="single" w:sz="8" w:space="0" w:color="0099C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</w:style>
  <w:style w:type="table" w:styleId="Lijsttabel1licht">
    <w:name w:val="List Table 1 Light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bottom w:val="single" w:sz="4" w:space="0" w:color="7070B7" w:themeColor="text1" w:themeTint="99"/>
        <w:insideH w:val="single" w:sz="4" w:space="0" w:color="7070B7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bottom w:val="single" w:sz="4" w:space="0" w:color="47D0FF" w:themeColor="accent1" w:themeTint="99"/>
        <w:insideH w:val="single" w:sz="4" w:space="0" w:color="47D0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bottom w:val="single" w:sz="4" w:space="0" w:color="F382A0" w:themeColor="accent2" w:themeTint="99"/>
        <w:insideH w:val="single" w:sz="4" w:space="0" w:color="F382A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bottom w:val="single" w:sz="4" w:space="0" w:color="FFB266" w:themeColor="accent3" w:themeTint="99"/>
        <w:insideH w:val="single" w:sz="4" w:space="0" w:color="FFB266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bottom w:val="single" w:sz="4" w:space="0" w:color="A3EBFF" w:themeColor="accent4" w:themeTint="99"/>
        <w:insideH w:val="single" w:sz="4" w:space="0" w:color="A3EB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bottom w:val="single" w:sz="4" w:space="0" w:color="F3D1EF" w:themeColor="accent5" w:themeTint="99"/>
        <w:insideH w:val="single" w:sz="4" w:space="0" w:color="F3D1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bottom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333366" w:themeColor="text1"/>
        <w:left w:val="single" w:sz="4" w:space="0" w:color="333366" w:themeColor="text1"/>
        <w:bottom w:val="single" w:sz="4" w:space="0" w:color="333366" w:themeColor="text1"/>
        <w:right w:val="single" w:sz="4" w:space="0" w:color="33336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33366" w:themeColor="text1"/>
          <w:right w:val="single" w:sz="4" w:space="0" w:color="333366" w:themeColor="text1"/>
        </w:tcBorders>
      </w:tcPr>
    </w:tblStylePr>
    <w:tblStylePr w:type="band1Horz">
      <w:tblPr/>
      <w:tcPr>
        <w:tcBorders>
          <w:top w:val="single" w:sz="4" w:space="0" w:color="333366" w:themeColor="text1"/>
          <w:bottom w:val="single" w:sz="4" w:space="0" w:color="33336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33366" w:themeColor="text1"/>
          <w:left w:val="nil"/>
        </w:tcBorders>
      </w:tcPr>
    </w:tblStylePr>
    <w:tblStylePr w:type="swCell">
      <w:tblPr/>
      <w:tcPr>
        <w:tcBorders>
          <w:top w:val="double" w:sz="4" w:space="0" w:color="333366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0099CC" w:themeColor="accent1"/>
        <w:left w:val="single" w:sz="4" w:space="0" w:color="0099CC" w:themeColor="accent1"/>
        <w:bottom w:val="single" w:sz="4" w:space="0" w:color="0099CC" w:themeColor="accent1"/>
        <w:right w:val="single" w:sz="4" w:space="0" w:color="0099C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9CC" w:themeColor="accent1"/>
          <w:right w:val="single" w:sz="4" w:space="0" w:color="0099CC" w:themeColor="accent1"/>
        </w:tcBorders>
      </w:tcPr>
    </w:tblStylePr>
    <w:tblStylePr w:type="band1Horz">
      <w:tblPr/>
      <w:tcPr>
        <w:tcBorders>
          <w:top w:val="single" w:sz="4" w:space="0" w:color="0099CC" w:themeColor="accent1"/>
          <w:bottom w:val="single" w:sz="4" w:space="0" w:color="0099C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9CC" w:themeColor="accent1"/>
          <w:left w:val="nil"/>
        </w:tcBorders>
      </w:tcPr>
    </w:tblStylePr>
    <w:tblStylePr w:type="swCell">
      <w:tblPr/>
      <w:tcPr>
        <w:tcBorders>
          <w:top w:val="double" w:sz="4" w:space="0" w:color="0099CC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EB3062" w:themeColor="accent2"/>
        <w:left w:val="single" w:sz="4" w:space="0" w:color="EB3062" w:themeColor="accent2"/>
        <w:bottom w:val="single" w:sz="4" w:space="0" w:color="EB3062" w:themeColor="accent2"/>
        <w:right w:val="single" w:sz="4" w:space="0" w:color="EB306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062" w:themeColor="accent2"/>
          <w:right w:val="single" w:sz="4" w:space="0" w:color="EB3062" w:themeColor="accent2"/>
        </w:tcBorders>
      </w:tcPr>
    </w:tblStylePr>
    <w:tblStylePr w:type="band1Horz">
      <w:tblPr/>
      <w:tcPr>
        <w:tcBorders>
          <w:top w:val="single" w:sz="4" w:space="0" w:color="EB3062" w:themeColor="accent2"/>
          <w:bottom w:val="single" w:sz="4" w:space="0" w:color="EB306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062" w:themeColor="accent2"/>
          <w:left w:val="nil"/>
        </w:tcBorders>
      </w:tcPr>
    </w:tblStylePr>
    <w:tblStylePr w:type="swCell">
      <w:tblPr/>
      <w:tcPr>
        <w:tcBorders>
          <w:top w:val="double" w:sz="4" w:space="0" w:color="EB3062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8000" w:themeColor="accent3"/>
        <w:left w:val="single" w:sz="4" w:space="0" w:color="FF8000" w:themeColor="accent3"/>
        <w:bottom w:val="single" w:sz="4" w:space="0" w:color="FF8000" w:themeColor="accent3"/>
        <w:right w:val="single" w:sz="4" w:space="0" w:color="FF80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8000" w:themeColor="accent3"/>
          <w:right w:val="single" w:sz="4" w:space="0" w:color="FF8000" w:themeColor="accent3"/>
        </w:tcBorders>
      </w:tcPr>
    </w:tblStylePr>
    <w:tblStylePr w:type="band1Horz">
      <w:tblPr/>
      <w:tcPr>
        <w:tcBorders>
          <w:top w:val="single" w:sz="4" w:space="0" w:color="FF8000" w:themeColor="accent3"/>
          <w:bottom w:val="single" w:sz="4" w:space="0" w:color="FF80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000" w:themeColor="accent3"/>
          <w:left w:val="nil"/>
        </w:tcBorders>
      </w:tcPr>
    </w:tblStylePr>
    <w:tblStylePr w:type="swCell">
      <w:tblPr/>
      <w:tcPr>
        <w:tcBorders>
          <w:top w:val="double" w:sz="4" w:space="0" w:color="FF8000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66DEFF" w:themeColor="accent4"/>
        <w:left w:val="single" w:sz="4" w:space="0" w:color="66DEFF" w:themeColor="accent4"/>
        <w:bottom w:val="single" w:sz="4" w:space="0" w:color="66DEFF" w:themeColor="accent4"/>
        <w:right w:val="single" w:sz="4" w:space="0" w:color="66DE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DEFF" w:themeColor="accent4"/>
          <w:right w:val="single" w:sz="4" w:space="0" w:color="66DEFF" w:themeColor="accent4"/>
        </w:tcBorders>
      </w:tcPr>
    </w:tblStylePr>
    <w:tblStylePr w:type="band1Horz">
      <w:tblPr/>
      <w:tcPr>
        <w:tcBorders>
          <w:top w:val="single" w:sz="4" w:space="0" w:color="66DEFF" w:themeColor="accent4"/>
          <w:bottom w:val="single" w:sz="4" w:space="0" w:color="66DE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DEFF" w:themeColor="accent4"/>
          <w:left w:val="nil"/>
        </w:tcBorders>
      </w:tcPr>
    </w:tblStylePr>
    <w:tblStylePr w:type="swCell">
      <w:tblPr/>
      <w:tcPr>
        <w:tcBorders>
          <w:top w:val="double" w:sz="4" w:space="0" w:color="66DEFF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EBB3E6" w:themeColor="accent5"/>
        <w:left w:val="single" w:sz="4" w:space="0" w:color="EBB3E6" w:themeColor="accent5"/>
        <w:bottom w:val="single" w:sz="4" w:space="0" w:color="EBB3E6" w:themeColor="accent5"/>
        <w:right w:val="single" w:sz="4" w:space="0" w:color="EBB3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B3E6" w:themeColor="accent5"/>
          <w:right w:val="single" w:sz="4" w:space="0" w:color="EBB3E6" w:themeColor="accent5"/>
        </w:tcBorders>
      </w:tcPr>
    </w:tblStylePr>
    <w:tblStylePr w:type="band1Horz">
      <w:tblPr/>
      <w:tcPr>
        <w:tcBorders>
          <w:top w:val="single" w:sz="4" w:space="0" w:color="EBB3E6" w:themeColor="accent5"/>
          <w:bottom w:val="single" w:sz="4" w:space="0" w:color="EBB3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B3E6" w:themeColor="accent5"/>
          <w:left w:val="nil"/>
        </w:tcBorders>
      </w:tcPr>
    </w:tblStylePr>
    <w:tblStylePr w:type="swCell">
      <w:tblPr/>
      <w:tcPr>
        <w:tcBorders>
          <w:top w:val="double" w:sz="4" w:space="0" w:color="EBB3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6"/>
          <w:right w:val="single" w:sz="4" w:space="0" w:color="FFFFFF" w:themeColor="accent6"/>
        </w:tcBorders>
      </w:tcPr>
    </w:tblStylePr>
    <w:tblStylePr w:type="band1Horz">
      <w:tblPr/>
      <w:tcPr>
        <w:tcBorders>
          <w:top w:val="single" w:sz="4" w:space="0" w:color="FFFFFF" w:themeColor="accent6"/>
          <w:bottom w:val="single" w:sz="4" w:space="0" w:color="FFFF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6"/>
          <w:left w:val="nil"/>
        </w:tcBorders>
      </w:tcPr>
    </w:tblStylePr>
    <w:tblStylePr w:type="swCell">
      <w:tblPr/>
      <w:tcPr>
        <w:tcBorders>
          <w:top w:val="double" w:sz="4" w:space="0" w:color="FFFFFF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66" w:themeColor="text1"/>
          <w:left w:val="single" w:sz="4" w:space="0" w:color="333366" w:themeColor="text1"/>
          <w:bottom w:val="single" w:sz="4" w:space="0" w:color="333366" w:themeColor="text1"/>
          <w:right w:val="single" w:sz="4" w:space="0" w:color="333366" w:themeColor="text1"/>
          <w:insideH w:val="nil"/>
        </w:tcBorders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CC" w:themeColor="accent1"/>
          <w:left w:val="single" w:sz="4" w:space="0" w:color="0099CC" w:themeColor="accent1"/>
          <w:bottom w:val="single" w:sz="4" w:space="0" w:color="0099CC" w:themeColor="accent1"/>
          <w:right w:val="single" w:sz="4" w:space="0" w:color="0099CC" w:themeColor="accent1"/>
          <w:insideH w:val="nil"/>
        </w:tcBorders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062" w:themeColor="accent2"/>
          <w:left w:val="single" w:sz="4" w:space="0" w:color="EB3062" w:themeColor="accent2"/>
          <w:bottom w:val="single" w:sz="4" w:space="0" w:color="EB3062" w:themeColor="accent2"/>
          <w:right w:val="single" w:sz="4" w:space="0" w:color="EB3062" w:themeColor="accent2"/>
          <w:insideH w:val="nil"/>
        </w:tcBorders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000" w:themeColor="accent3"/>
          <w:left w:val="single" w:sz="4" w:space="0" w:color="FF8000" w:themeColor="accent3"/>
          <w:bottom w:val="single" w:sz="4" w:space="0" w:color="FF8000" w:themeColor="accent3"/>
          <w:right w:val="single" w:sz="4" w:space="0" w:color="FF8000" w:themeColor="accent3"/>
          <w:insideH w:val="nil"/>
        </w:tcBorders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DEFF" w:themeColor="accent4"/>
          <w:left w:val="single" w:sz="4" w:space="0" w:color="66DEFF" w:themeColor="accent4"/>
          <w:bottom w:val="single" w:sz="4" w:space="0" w:color="66DEFF" w:themeColor="accent4"/>
          <w:right w:val="single" w:sz="4" w:space="0" w:color="66DEFF" w:themeColor="accent4"/>
          <w:insideH w:val="nil"/>
        </w:tcBorders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B3E6" w:themeColor="accent5"/>
          <w:left w:val="single" w:sz="4" w:space="0" w:color="EBB3E6" w:themeColor="accent5"/>
          <w:bottom w:val="single" w:sz="4" w:space="0" w:color="EBB3E6" w:themeColor="accent5"/>
          <w:right w:val="single" w:sz="4" w:space="0" w:color="EBB3E6" w:themeColor="accent5"/>
          <w:insideH w:val="nil"/>
        </w:tcBorders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33366" w:themeColor="text1"/>
        <w:left w:val="single" w:sz="24" w:space="0" w:color="333366" w:themeColor="text1"/>
        <w:bottom w:val="single" w:sz="24" w:space="0" w:color="333366" w:themeColor="text1"/>
        <w:right w:val="single" w:sz="24" w:space="0" w:color="333366" w:themeColor="text1"/>
      </w:tblBorders>
    </w:tblPr>
    <w:tcPr>
      <w:shd w:val="clear" w:color="auto" w:fill="333366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9CC" w:themeColor="accent1"/>
        <w:left w:val="single" w:sz="24" w:space="0" w:color="0099CC" w:themeColor="accent1"/>
        <w:bottom w:val="single" w:sz="24" w:space="0" w:color="0099CC" w:themeColor="accent1"/>
        <w:right w:val="single" w:sz="24" w:space="0" w:color="0099CC" w:themeColor="accent1"/>
      </w:tblBorders>
    </w:tblPr>
    <w:tcPr>
      <w:shd w:val="clear" w:color="auto" w:fill="0099C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062" w:themeColor="accent2"/>
        <w:left w:val="single" w:sz="24" w:space="0" w:color="EB3062" w:themeColor="accent2"/>
        <w:bottom w:val="single" w:sz="24" w:space="0" w:color="EB3062" w:themeColor="accent2"/>
        <w:right w:val="single" w:sz="24" w:space="0" w:color="EB3062" w:themeColor="accent2"/>
      </w:tblBorders>
    </w:tblPr>
    <w:tcPr>
      <w:shd w:val="clear" w:color="auto" w:fill="EB306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8000" w:themeColor="accent3"/>
        <w:left w:val="single" w:sz="24" w:space="0" w:color="FF8000" w:themeColor="accent3"/>
        <w:bottom w:val="single" w:sz="24" w:space="0" w:color="FF8000" w:themeColor="accent3"/>
        <w:right w:val="single" w:sz="24" w:space="0" w:color="FF8000" w:themeColor="accent3"/>
      </w:tblBorders>
    </w:tblPr>
    <w:tcPr>
      <w:shd w:val="clear" w:color="auto" w:fill="FF80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DEFF" w:themeColor="accent4"/>
        <w:left w:val="single" w:sz="24" w:space="0" w:color="66DEFF" w:themeColor="accent4"/>
        <w:bottom w:val="single" w:sz="24" w:space="0" w:color="66DEFF" w:themeColor="accent4"/>
        <w:right w:val="single" w:sz="24" w:space="0" w:color="66DEFF" w:themeColor="accent4"/>
      </w:tblBorders>
    </w:tblPr>
    <w:tcPr>
      <w:shd w:val="clear" w:color="auto" w:fill="66DE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B3E6" w:themeColor="accent5"/>
        <w:left w:val="single" w:sz="24" w:space="0" w:color="EBB3E6" w:themeColor="accent5"/>
        <w:bottom w:val="single" w:sz="24" w:space="0" w:color="EBB3E6" w:themeColor="accent5"/>
        <w:right w:val="single" w:sz="24" w:space="0" w:color="EBB3E6" w:themeColor="accent5"/>
      </w:tblBorders>
    </w:tblPr>
    <w:tcPr>
      <w:shd w:val="clear" w:color="auto" w:fill="EBB3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FF" w:themeColor="accent6"/>
        <w:left w:val="single" w:sz="24" w:space="0" w:color="FFFFFF" w:themeColor="accent6"/>
        <w:bottom w:val="single" w:sz="24" w:space="0" w:color="FFFFFF" w:themeColor="accent6"/>
        <w:right w:val="single" w:sz="24" w:space="0" w:color="FFFFFF" w:themeColor="accent6"/>
      </w:tblBorders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333366" w:themeColor="text1"/>
        <w:bottom w:val="single" w:sz="4" w:space="0" w:color="333366" w:themeColor="text1"/>
      </w:tblBorders>
    </w:tblPr>
    <w:tblStylePr w:type="firstRow">
      <w:rPr>
        <w:b/>
        <w:bCs/>
      </w:rPr>
      <w:tblPr/>
      <w:tcPr>
        <w:tcBorders>
          <w:bottom w:val="single" w:sz="4" w:space="0" w:color="333366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0099CC" w:themeColor="accent1"/>
        <w:bottom w:val="single" w:sz="4" w:space="0" w:color="0099C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99C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EB3062" w:themeColor="accent2"/>
        <w:bottom w:val="single" w:sz="4" w:space="0" w:color="EB306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B306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8000" w:themeColor="accent3"/>
        <w:bottom w:val="single" w:sz="4" w:space="0" w:color="FF80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F80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66DEFF" w:themeColor="accent4"/>
        <w:bottom w:val="single" w:sz="4" w:space="0" w:color="66DE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6DE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EBB3E6" w:themeColor="accent5"/>
        <w:bottom w:val="single" w:sz="4" w:space="0" w:color="EBB3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B3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/>
        <w:bottom w:val="single" w:sz="4" w:space="0" w:color="FFFF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33366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33366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33366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33366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9C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9C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9C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9C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06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06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06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06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80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80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80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80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DE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DE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DE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DE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B3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B3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B3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B3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5050A1" w:themeColor="text1" w:themeTint="BF"/>
        <w:left w:val="single" w:sz="8" w:space="0" w:color="5050A1" w:themeColor="text1" w:themeTint="BF"/>
        <w:bottom w:val="single" w:sz="8" w:space="0" w:color="5050A1" w:themeColor="text1" w:themeTint="BF"/>
        <w:right w:val="single" w:sz="8" w:space="0" w:color="5050A1" w:themeColor="text1" w:themeTint="BF"/>
        <w:insideH w:val="single" w:sz="8" w:space="0" w:color="5050A1" w:themeColor="text1" w:themeTint="BF"/>
        <w:insideV w:val="single" w:sz="8" w:space="0" w:color="5050A1" w:themeColor="text1" w:themeTint="BF"/>
      </w:tblBorders>
    </w:tblPr>
    <w:tcPr>
      <w:shd w:val="clear" w:color="auto" w:fill="C4C4E1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050A1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shd w:val="clear" w:color="auto" w:fill="8888C3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19042B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  <w:insideH w:val="single" w:sz="8" w:space="0" w:color="333366" w:themeColor="text1"/>
        <w:insideV w:val="single" w:sz="8" w:space="0" w:color="333366" w:themeColor="text1"/>
      </w:tblBorders>
    </w:tblPr>
    <w:tcPr>
      <w:shd w:val="clear" w:color="auto" w:fill="C4C4E1" w:themeFill="text1" w:themeFillTint="3F"/>
    </w:tcPr>
    <w:tblStylePr w:type="firstRow">
      <w:rPr>
        <w:b/>
        <w:bCs/>
        <w:color w:val="333366" w:themeColor="text1"/>
      </w:rPr>
      <w:tblPr/>
      <w:tcPr>
        <w:shd w:val="clear" w:color="auto" w:fill="E7E7F3" w:themeFill="text1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E7" w:themeFill="text1" w:themeFillTint="33"/>
      </w:tc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tcBorders>
          <w:insideH w:val="single" w:sz="6" w:space="0" w:color="333366" w:themeColor="text1"/>
          <w:insideV w:val="single" w:sz="6" w:space="0" w:color="333366" w:themeColor="text1"/>
        </w:tcBorders>
        <w:shd w:val="clear" w:color="auto" w:fill="8888C3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E1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3366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3366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3366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888C3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888C3" w:themeFill="text1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bottom w:val="single" w:sz="8" w:space="0" w:color="333366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3366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33366" w:themeColor="text1"/>
          <w:bottom w:val="single" w:sz="8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3366" w:themeColor="text1"/>
          <w:bottom w:val="single" w:sz="8" w:space="0" w:color="333366" w:themeColor="text1"/>
        </w:tcBorders>
      </w:tcPr>
    </w:tblStylePr>
    <w:tblStylePr w:type="band1Vert">
      <w:tblPr/>
      <w:tcPr>
        <w:shd w:val="clear" w:color="auto" w:fill="C4C4E1" w:themeFill="text1" w:themeFillTint="3F"/>
      </w:tcPr>
    </w:tblStylePr>
    <w:tblStylePr w:type="band1Horz">
      <w:tblPr/>
      <w:tcPr>
        <w:shd w:val="clear" w:color="auto" w:fill="C4C4E1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bottom w:val="single" w:sz="8" w:space="0" w:color="0099C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9CC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99CC" w:themeColor="accent1"/>
          <w:bottom w:val="single" w:sz="8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9CC" w:themeColor="accent1"/>
          <w:bottom w:val="single" w:sz="8" w:space="0" w:color="0099CC" w:themeColor="accent1"/>
        </w:tcBorders>
      </w:tcPr>
    </w:tblStylePr>
    <w:tblStylePr w:type="band1Vert">
      <w:tblPr/>
      <w:tcPr>
        <w:shd w:val="clear" w:color="auto" w:fill="B3ECFF" w:themeFill="accent1" w:themeFillTint="3F"/>
      </w:tcPr>
    </w:tblStylePr>
    <w:tblStylePr w:type="band1Horz">
      <w:tblPr/>
      <w:tcPr>
        <w:shd w:val="clear" w:color="auto" w:fill="B3ECFF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19042B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3366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3366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3366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E1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5050A1" w:themeColor="text1" w:themeTint="BF"/>
        <w:left w:val="single" w:sz="8" w:space="0" w:color="5050A1" w:themeColor="text1" w:themeTint="BF"/>
        <w:bottom w:val="single" w:sz="8" w:space="0" w:color="5050A1" w:themeColor="text1" w:themeTint="BF"/>
        <w:right w:val="single" w:sz="8" w:space="0" w:color="5050A1" w:themeColor="text1" w:themeTint="BF"/>
        <w:insideH w:val="single" w:sz="8" w:space="0" w:color="5050A1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050A1" w:themeColor="text1" w:themeTint="BF"/>
          <w:left w:val="single" w:sz="8" w:space="0" w:color="5050A1" w:themeColor="text1" w:themeTint="BF"/>
          <w:bottom w:val="single" w:sz="8" w:space="0" w:color="5050A1" w:themeColor="text1" w:themeTint="BF"/>
          <w:right w:val="single" w:sz="8" w:space="0" w:color="5050A1" w:themeColor="text1" w:themeTint="BF"/>
          <w:insideH w:val="nil"/>
          <w:insideV w:val="nil"/>
        </w:tcBorders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50A1" w:themeColor="text1" w:themeTint="BF"/>
          <w:left w:val="single" w:sz="8" w:space="0" w:color="5050A1" w:themeColor="text1" w:themeTint="BF"/>
          <w:bottom w:val="single" w:sz="8" w:space="0" w:color="5050A1" w:themeColor="text1" w:themeTint="BF"/>
          <w:right w:val="single" w:sz="8" w:space="0" w:color="5050A1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E1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E1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19C5FF" w:themeColor="accent1" w:themeTint="BF"/>
        <w:left w:val="single" w:sz="8" w:space="0" w:color="19C5FF" w:themeColor="accent1" w:themeTint="BF"/>
        <w:bottom w:val="single" w:sz="8" w:space="0" w:color="19C5FF" w:themeColor="accent1" w:themeTint="BF"/>
        <w:right w:val="single" w:sz="8" w:space="0" w:color="19C5FF" w:themeColor="accent1" w:themeTint="BF"/>
        <w:insideH w:val="single" w:sz="8" w:space="0" w:color="19C5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C5FF" w:themeColor="accent1" w:themeTint="BF"/>
          <w:left w:val="single" w:sz="8" w:space="0" w:color="19C5FF" w:themeColor="accent1" w:themeTint="BF"/>
          <w:bottom w:val="single" w:sz="8" w:space="0" w:color="19C5FF" w:themeColor="accent1" w:themeTint="BF"/>
          <w:right w:val="single" w:sz="8" w:space="0" w:color="19C5FF" w:themeColor="accent1" w:themeTint="BF"/>
          <w:insideH w:val="nil"/>
          <w:insideV w:val="nil"/>
        </w:tcBorders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C5FF" w:themeColor="accent1" w:themeTint="BF"/>
          <w:left w:val="single" w:sz="8" w:space="0" w:color="19C5FF" w:themeColor="accent1" w:themeTint="BF"/>
          <w:bottom w:val="single" w:sz="8" w:space="0" w:color="19C5FF" w:themeColor="accent1" w:themeTint="BF"/>
          <w:right w:val="single" w:sz="8" w:space="0" w:color="19C5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C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C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336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3366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C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9C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Vermelding1">
    <w:name w:val="Vermelding1"/>
    <w:basedOn w:val="Standaardalinea-lettertype"/>
    <w:uiPriority w:val="97"/>
    <w:unhideWhenUsed/>
    <w:rsid w:val="0019042B"/>
    <w:rPr>
      <w:color w:val="2B579A"/>
      <w:shd w:val="clear" w:color="auto" w:fill="E1DFDD"/>
    </w:rPr>
  </w:style>
  <w:style w:type="table" w:styleId="Onopgemaaktetabel1">
    <w:name w:val="Plain Table 1"/>
    <w:basedOn w:val="Standaardtabel"/>
    <w:uiPriority w:val="41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8787C3" w:themeColor="text1" w:themeTint="80"/>
        <w:bottom w:val="single" w:sz="4" w:space="0" w:color="8787C3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787C3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787C3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787C3" w:themeColor="text1" w:themeTint="80"/>
          <w:right w:val="single" w:sz="4" w:space="0" w:color="8787C3" w:themeColor="text1" w:themeTint="80"/>
        </w:tcBorders>
      </w:tcPr>
    </w:tblStylePr>
    <w:tblStylePr w:type="band2Vert">
      <w:tblPr/>
      <w:tcPr>
        <w:tcBorders>
          <w:left w:val="single" w:sz="4" w:space="0" w:color="8787C3" w:themeColor="text1" w:themeTint="80"/>
          <w:right w:val="single" w:sz="4" w:space="0" w:color="8787C3" w:themeColor="text1" w:themeTint="80"/>
        </w:tcBorders>
      </w:tcPr>
    </w:tblStylePr>
    <w:tblStylePr w:type="band1Horz">
      <w:tblPr/>
      <w:tcPr>
        <w:tcBorders>
          <w:top w:val="single" w:sz="4" w:space="0" w:color="8787C3" w:themeColor="text1" w:themeTint="80"/>
          <w:bottom w:val="single" w:sz="4" w:space="0" w:color="8787C3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787C3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787C3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787C3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787C3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787C3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787C3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limmehyperlink1">
    <w:name w:val="Slimme hyperlink1"/>
    <w:basedOn w:val="Standaardalinea-lettertype"/>
    <w:uiPriority w:val="97"/>
    <w:unhideWhenUsed/>
    <w:rsid w:val="0019042B"/>
    <w:rPr>
      <w:u w:val="dotted"/>
    </w:rPr>
  </w:style>
  <w:style w:type="character" w:customStyle="1" w:styleId="SmartLink1">
    <w:name w:val="SmartLink1"/>
    <w:basedOn w:val="Standaardalinea-lettertype"/>
    <w:uiPriority w:val="97"/>
    <w:unhideWhenUsed/>
    <w:rsid w:val="0019042B"/>
    <w:rPr>
      <w:color w:val="000000" w:themeColor="hyperlink"/>
      <w:u w:val="single"/>
      <w:shd w:val="clear" w:color="auto" w:fill="E1DFDD"/>
    </w:rPr>
  </w:style>
  <w:style w:type="table" w:styleId="Tabelrasterlicht">
    <w:name w:val="Grid Table Light"/>
    <w:basedOn w:val="Standaardtabel"/>
    <w:uiPriority w:val="40"/>
    <w:semiHidden/>
    <w:rsid w:val="0019042B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nopgelostemelding1">
    <w:name w:val="Onopgeloste melding1"/>
    <w:basedOn w:val="Standaardalinea-lettertype"/>
    <w:uiPriority w:val="97"/>
    <w:unhideWhenUsed/>
    <w:rsid w:val="0019042B"/>
    <w:rPr>
      <w:color w:val="605E5C"/>
      <w:shd w:val="clear" w:color="auto" w:fill="E1DFDD"/>
    </w:rPr>
  </w:style>
  <w:style w:type="paragraph" w:customStyle="1" w:styleId="OpsommingnummerbasistekstAuris">
    <w:name w:val="Opsomming nummer basistekst Auris"/>
    <w:basedOn w:val="ZsysbasisAuris"/>
    <w:next w:val="BasistekstAuris"/>
    <w:uiPriority w:val="4"/>
    <w:qFormat/>
    <w:rsid w:val="002C49D6"/>
    <w:pPr>
      <w:numPr>
        <w:numId w:val="32"/>
      </w:numPr>
    </w:pPr>
  </w:style>
  <w:style w:type="paragraph" w:customStyle="1" w:styleId="OpsommingkleineletterbasistekstAuris">
    <w:name w:val="Opsomming kleine letter basistekst Auris"/>
    <w:basedOn w:val="ZsysbasisAuris"/>
    <w:next w:val="BasistekstAuris"/>
    <w:uiPriority w:val="4"/>
    <w:qFormat/>
    <w:rsid w:val="002C49D6"/>
    <w:pPr>
      <w:numPr>
        <w:numId w:val="34"/>
      </w:numPr>
    </w:pPr>
  </w:style>
  <w:style w:type="numbering" w:customStyle="1" w:styleId="OpsommingkleineletterAuris">
    <w:name w:val="Opsomming kleine letter Auris"/>
    <w:uiPriority w:val="4"/>
    <w:semiHidden/>
    <w:rsid w:val="002C49D6"/>
    <w:pPr>
      <w:numPr>
        <w:numId w:val="31"/>
      </w:numPr>
    </w:pPr>
  </w:style>
  <w:style w:type="numbering" w:customStyle="1" w:styleId="OpsommingnummerAuris">
    <w:name w:val="Opsomming nummer Auris"/>
    <w:uiPriority w:val="4"/>
    <w:semiHidden/>
    <w:rsid w:val="002C49D6"/>
    <w:pPr>
      <w:numPr>
        <w:numId w:val="32"/>
      </w:numPr>
    </w:pPr>
  </w:style>
  <w:style w:type="character" w:styleId="Hashtag">
    <w:name w:val="Hashtag"/>
    <w:basedOn w:val="Standaardalinea-lettertype"/>
    <w:uiPriority w:val="98"/>
    <w:semiHidden/>
    <w:unhideWhenUsed/>
    <w:rsid w:val="000A4A75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8"/>
    <w:semiHidden/>
    <w:unhideWhenUsed/>
    <w:rsid w:val="000A4A75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8"/>
    <w:semiHidden/>
    <w:unhideWhenUsed/>
    <w:rsid w:val="000A4A75"/>
    <w:rPr>
      <w:u w:val="dotted"/>
    </w:rPr>
  </w:style>
  <w:style w:type="character" w:styleId="SmartLink">
    <w:name w:val="Smart Link"/>
    <w:basedOn w:val="Standaardalinea-lettertype"/>
    <w:uiPriority w:val="98"/>
    <w:semiHidden/>
    <w:unhideWhenUsed/>
    <w:rsid w:val="000A4A75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8"/>
    <w:semiHidden/>
    <w:unhideWhenUsed/>
    <w:rsid w:val="000A4A75"/>
    <w:rPr>
      <w:color w:val="2B579A"/>
      <w:shd w:val="clear" w:color="auto" w:fill="E1DFDD"/>
    </w:rPr>
  </w:style>
  <w:style w:type="character" w:customStyle="1" w:styleId="Kop1Char">
    <w:name w:val="Kop 1 Char"/>
    <w:aliases w:val="Kop 1 Auris Char"/>
    <w:basedOn w:val="Standaardalinea-lettertype"/>
    <w:link w:val="Kop1"/>
    <w:rsid w:val="00C758A0"/>
    <w:rPr>
      <w:rFonts w:ascii="Calibri Light" w:hAnsi="Calibri Light"/>
      <w:b/>
      <w:bCs/>
      <w:color w:val="333366" w:themeColor="text1"/>
      <w:sz w:val="24"/>
      <w:szCs w:val="32"/>
    </w:rPr>
  </w:style>
  <w:style w:type="character" w:customStyle="1" w:styleId="LijstalineaChar">
    <w:name w:val="Lijstalinea Char"/>
    <w:aliases w:val="-_BOMW Char,Reference List Char"/>
    <w:basedOn w:val="Standaardalinea-lettertype"/>
    <w:link w:val="Lijstalinea"/>
    <w:uiPriority w:val="34"/>
    <w:rsid w:val="00184D71"/>
    <w:rPr>
      <w:rFonts w:ascii="Calibri Light" w:hAnsi="Calibri Light"/>
      <w:color w:val="333366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leuren Auris">
      <a:dk1>
        <a:srgbClr val="333366"/>
      </a:dk1>
      <a:lt1>
        <a:srgbClr val="FFFFFF"/>
      </a:lt1>
      <a:dk2>
        <a:srgbClr val="000000"/>
      </a:dk2>
      <a:lt2>
        <a:srgbClr val="FFFFFF"/>
      </a:lt2>
      <a:accent1>
        <a:srgbClr val="0099CC"/>
      </a:accent1>
      <a:accent2>
        <a:srgbClr val="EB3062"/>
      </a:accent2>
      <a:accent3>
        <a:srgbClr val="FF8000"/>
      </a:accent3>
      <a:accent4>
        <a:srgbClr val="66DEFF"/>
      </a:accent4>
      <a:accent5>
        <a:srgbClr val="EBB3E6"/>
      </a:accent5>
      <a:accent6>
        <a:srgbClr val="FFFFFF"/>
      </a:accent6>
      <a:hlink>
        <a:srgbClr val="000000"/>
      </a:hlink>
      <a:folHlink>
        <a:srgbClr val="000000"/>
      </a:folHlink>
    </a:clrScheme>
    <a:fontScheme name="Lettertypen Aur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382b6c-e61f-4bce-b859-f21d47fe645a">
      <Terms xmlns="http://schemas.microsoft.com/office/infopath/2007/PartnerControls"/>
    </lcf76f155ced4ddcb4097134ff3c332f>
    <TaxCatchAll xmlns="82e0b6db-396f-4f5a-9786-2ac5d5bde2e3" xsi:nil="true"/>
    <Datum xmlns="9e382b6c-e61f-4bce-b859-f21d47fe64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6" ma:contentTypeDescription="Een nieuw document maken." ma:contentTypeScope="" ma:versionID="aa6ed7b5074a2dc66f31cc4267d7db7c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B7874-07DE-4C86-8FB8-8F06511DAA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EC65B-B673-4F87-A16D-5DBDF99B68E2}">
  <ds:schemaRefs>
    <ds:schemaRef ds:uri="http://schemas.microsoft.com/office/2006/metadata/properties"/>
    <ds:schemaRef ds:uri="http://schemas.microsoft.com/office/infopath/2007/PartnerControls"/>
    <ds:schemaRef ds:uri="90dbf67b-e90b-4cbf-9ab9-e222438cc63c"/>
    <ds:schemaRef ds:uri="990cf2bf-6270-4d0e-a894-e29a38d066e5"/>
  </ds:schemaRefs>
</ds:datastoreItem>
</file>

<file path=customXml/itemProps3.xml><?xml version="1.0" encoding="utf-8"?>
<ds:datastoreItem xmlns:ds="http://schemas.openxmlformats.org/officeDocument/2006/customXml" ds:itemID="{8FF77676-4DBC-4FC4-8550-5759FE0F77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9B784-5FB1-4DB1-839A-BE7E45CB62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Kanters, Amanda</dc:creator>
  <cp:keywords/>
  <dc:description/>
  <cp:lastModifiedBy>Kanters, Amanda</cp:lastModifiedBy>
  <cp:revision>12</cp:revision>
  <cp:lastPrinted>2020-07-02T13:00:00Z</cp:lastPrinted>
  <dcterms:created xsi:type="dcterms:W3CDTF">2024-09-16T10:14:00Z</dcterms:created>
  <dcterms:modified xsi:type="dcterms:W3CDTF">2025-03-20T15:06:00Z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0x0101009FF6B97ABEBA6A48B70204E0DEC623B9</vt:lpwstr>
  </property>
  <property fmtid="{D5CDD505-2E9C-101B-9397-08002B2CF9AE}" pid="4" name="MediaServiceImageTags">
    <vt:lpwstr/>
  </property>
</Properties>
</file>